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F4" w:rsidRDefault="00046CF4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Министерство образования Республики Башкортостан</w:t>
      </w:r>
    </w:p>
    <w:p w:rsidR="00046CF4" w:rsidRDefault="00046CF4" w:rsidP="00046CF4">
      <w:pPr>
        <w:jc w:val="center"/>
        <w:rPr>
          <w:sz w:val="28"/>
          <w:szCs w:val="28"/>
        </w:rPr>
      </w:pPr>
      <w:r w:rsidRPr="008728A6">
        <w:rPr>
          <w:sz w:val="28"/>
          <w:szCs w:val="28"/>
        </w:rPr>
        <w:t xml:space="preserve">Государственное </w:t>
      </w:r>
      <w:proofErr w:type="gramStart"/>
      <w:r w:rsidRPr="008728A6">
        <w:rPr>
          <w:sz w:val="28"/>
          <w:szCs w:val="28"/>
        </w:rPr>
        <w:t>бюджетное</w:t>
      </w:r>
      <w:r w:rsidRPr="007D2E5B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proofErr w:type="gramEnd"/>
      <w:r w:rsidRPr="008728A6">
        <w:rPr>
          <w:sz w:val="28"/>
          <w:szCs w:val="28"/>
        </w:rPr>
        <w:t xml:space="preserve"> образовательное учреждение </w:t>
      </w:r>
    </w:p>
    <w:p w:rsidR="00046CF4" w:rsidRPr="00561CB6" w:rsidRDefault="00046CF4" w:rsidP="00046CF4">
      <w:pPr>
        <w:jc w:val="center"/>
        <w:rPr>
          <w:b/>
          <w:sz w:val="28"/>
          <w:szCs w:val="28"/>
        </w:rPr>
      </w:pPr>
      <w:r w:rsidRPr="00561CB6">
        <w:rPr>
          <w:b/>
          <w:sz w:val="28"/>
          <w:szCs w:val="28"/>
        </w:rPr>
        <w:t xml:space="preserve">Уфимский </w:t>
      </w:r>
      <w:r>
        <w:rPr>
          <w:b/>
          <w:sz w:val="28"/>
          <w:szCs w:val="28"/>
        </w:rPr>
        <w:t>колледж радиоэлектроники, телекоммуникаций и безопасности</w:t>
      </w: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tbl>
      <w:tblPr>
        <w:tblW w:w="9571" w:type="dxa"/>
        <w:jc w:val="right"/>
        <w:tblLayout w:type="fixed"/>
        <w:tblLook w:val="01E0"/>
      </w:tblPr>
      <w:tblGrid>
        <w:gridCol w:w="5226"/>
        <w:gridCol w:w="4345"/>
      </w:tblGrid>
      <w:tr w:rsidR="008725A1">
        <w:trPr>
          <w:trHeight w:val="1164"/>
          <w:jc w:val="right"/>
        </w:trPr>
        <w:tc>
          <w:tcPr>
            <w:tcW w:w="5226" w:type="dxa"/>
          </w:tcPr>
          <w:p w:rsidR="008725A1" w:rsidRDefault="008725A1" w:rsidP="00A05F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45" w:type="dxa"/>
          </w:tcPr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_____________ </w:t>
            </w:r>
            <w:r w:rsidR="00046CF4">
              <w:rPr>
                <w:sz w:val="28"/>
                <w:szCs w:val="28"/>
              </w:rPr>
              <w:t>А.В. Арефьев</w:t>
            </w:r>
          </w:p>
          <w:p w:rsidR="008725A1" w:rsidRDefault="00046CF4" w:rsidP="00A05F15">
            <w:r w:rsidRPr="00D6034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____</w:t>
            </w:r>
            <w:r w:rsidRPr="00D6034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D6034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D6034B">
              <w:rPr>
                <w:sz w:val="28"/>
                <w:szCs w:val="28"/>
              </w:rPr>
              <w:t xml:space="preserve"> г.</w:t>
            </w:r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p w:rsidR="00F9136B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D10CD6">
        <w:rPr>
          <w:b/>
          <w:bCs/>
          <w:caps/>
          <w:sz w:val="28"/>
          <w:szCs w:val="28"/>
        </w:rPr>
        <w:t>производственной</w:t>
      </w:r>
      <w:r>
        <w:rPr>
          <w:b/>
          <w:bCs/>
          <w:caps/>
          <w:sz w:val="28"/>
          <w:szCs w:val="28"/>
        </w:rPr>
        <w:t xml:space="preserve"> практики </w:t>
      </w:r>
    </w:p>
    <w:p w:rsidR="008725A1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</w:t>
      </w:r>
      <w:r w:rsidR="007C4F9B" w:rsidRPr="007C4F9B">
        <w:rPr>
          <w:b/>
          <w:bCs/>
          <w:caps/>
          <w:sz w:val="28"/>
          <w:szCs w:val="28"/>
        </w:rPr>
        <w:t xml:space="preserve"> </w:t>
      </w:r>
      <w:r w:rsidR="007C4F9B">
        <w:rPr>
          <w:b/>
          <w:bCs/>
          <w:caps/>
          <w:sz w:val="28"/>
          <w:szCs w:val="28"/>
        </w:rPr>
        <w:t>профессиональному модулю</w:t>
      </w:r>
      <w:r>
        <w:rPr>
          <w:b/>
          <w:bCs/>
          <w:caps/>
          <w:sz w:val="28"/>
          <w:szCs w:val="28"/>
        </w:rPr>
        <w:t xml:space="preserve"> </w:t>
      </w:r>
    </w:p>
    <w:p w:rsidR="007C4F9B" w:rsidRPr="00863E5C" w:rsidRDefault="007C4F9B" w:rsidP="00A05F15">
      <w:pPr>
        <w:jc w:val="center"/>
        <w:rPr>
          <w:b/>
          <w:bCs/>
          <w:caps/>
          <w:sz w:val="28"/>
          <w:szCs w:val="28"/>
        </w:rPr>
      </w:pP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7E2FF4" w:rsidRPr="006825DD" w:rsidRDefault="001E340C" w:rsidP="007E2FF4">
            <w:pPr>
              <w:jc w:val="center"/>
            </w:pPr>
            <w:r>
              <w:rPr>
                <w:sz w:val="28"/>
                <w:szCs w:val="28"/>
              </w:rPr>
              <w:t xml:space="preserve">Организация производственной деятельности персонала </w:t>
            </w:r>
            <w:proofErr w:type="gramStart"/>
            <w:r>
              <w:rPr>
                <w:sz w:val="28"/>
                <w:szCs w:val="28"/>
              </w:rPr>
              <w:t>структурных</w:t>
            </w:r>
            <w:proofErr w:type="gramEnd"/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5E1550" w:rsidRDefault="001E340C" w:rsidP="001E34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подразделений, отвечающих за предоставление </w:t>
            </w:r>
            <w:proofErr w:type="spellStart"/>
            <w:r>
              <w:rPr>
                <w:sz w:val="28"/>
                <w:szCs w:val="28"/>
              </w:rPr>
              <w:t>телематических</w:t>
            </w:r>
            <w:proofErr w:type="spellEnd"/>
            <w:r>
              <w:rPr>
                <w:sz w:val="28"/>
                <w:szCs w:val="28"/>
              </w:rPr>
              <w:t xml:space="preserve"> услуг</w:t>
            </w:r>
          </w:p>
        </w:tc>
      </w:tr>
    </w:tbl>
    <w:p w:rsidR="008725A1" w:rsidRDefault="008725A1" w:rsidP="00A05F1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наименование профессионального модуля</w:t>
      </w:r>
    </w:p>
    <w:p w:rsidR="007C4F9B" w:rsidRDefault="007C4F9B" w:rsidP="00A05F15">
      <w:pPr>
        <w:jc w:val="center"/>
        <w:rPr>
          <w:sz w:val="28"/>
          <w:szCs w:val="28"/>
        </w:rPr>
      </w:pPr>
    </w:p>
    <w:p w:rsidR="00264C9C" w:rsidRDefault="00264C9C" w:rsidP="00A05F15">
      <w:pPr>
        <w:jc w:val="center"/>
        <w:rPr>
          <w:sz w:val="28"/>
          <w:szCs w:val="28"/>
        </w:rPr>
      </w:pPr>
    </w:p>
    <w:p w:rsidR="000B7A19" w:rsidRPr="000B7A19" w:rsidRDefault="000B7A19" w:rsidP="000B7A19">
      <w:pPr>
        <w:jc w:val="center"/>
        <w:rPr>
          <w:sz w:val="28"/>
          <w:szCs w:val="28"/>
        </w:rPr>
      </w:pPr>
      <w:r w:rsidRPr="000B7A19">
        <w:rPr>
          <w:sz w:val="28"/>
          <w:szCs w:val="28"/>
        </w:rPr>
        <w:t>подготовки специалистов среднего звена по специальности СПО</w:t>
      </w:r>
    </w:p>
    <w:tbl>
      <w:tblPr>
        <w:tblW w:w="0" w:type="auto"/>
        <w:tblInd w:w="8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234"/>
        <w:gridCol w:w="7246"/>
      </w:tblGrid>
      <w:tr w:rsidR="000B7A19" w:rsidRPr="000B7A19" w:rsidTr="000B7A19">
        <w:tc>
          <w:tcPr>
            <w:tcW w:w="1196" w:type="dxa"/>
            <w:tcBorders>
              <w:right w:val="nil"/>
            </w:tcBorders>
          </w:tcPr>
          <w:p w:rsidR="000B7A19" w:rsidRPr="001E340C" w:rsidRDefault="001E340C" w:rsidP="000B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11.02.15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7A19" w:rsidRPr="000B7A19" w:rsidRDefault="000B7A19" w:rsidP="000B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0B7A19" w:rsidRPr="000B7A19" w:rsidRDefault="001E340C" w:rsidP="000B7A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Инфокоммуникационные</w:t>
            </w:r>
            <w:proofErr w:type="spellEnd"/>
            <w:r>
              <w:rPr>
                <w:sz w:val="28"/>
                <w:szCs w:val="28"/>
              </w:rPr>
              <w:t xml:space="preserve"> сети и системы связи</w:t>
            </w:r>
          </w:p>
        </w:tc>
      </w:tr>
      <w:tr w:rsidR="008725A1" w:rsidRPr="007B5280" w:rsidTr="000B7A19">
        <w:tc>
          <w:tcPr>
            <w:tcW w:w="1196" w:type="dxa"/>
            <w:tcBorders>
              <w:bottom w:val="nil"/>
              <w:right w:val="nil"/>
            </w:tcBorders>
          </w:tcPr>
          <w:p w:rsidR="008725A1" w:rsidRDefault="008725A1" w:rsidP="00A05F15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8728A6">
              <w:rPr>
                <w:i/>
                <w:sz w:val="20"/>
                <w:szCs w:val="20"/>
              </w:rPr>
              <w:t>од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8725A1" w:rsidRPr="007B5280" w:rsidRDefault="008725A1" w:rsidP="00A05F15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8725A1" w:rsidRDefault="00D20320" w:rsidP="005E0C27">
            <w:pPr>
              <w:jc w:val="both"/>
              <w:rPr>
                <w:sz w:val="28"/>
                <w:szCs w:val="28"/>
              </w:rPr>
            </w:pPr>
            <w:r w:rsidRPr="00863E5C">
              <w:rPr>
                <w:i/>
                <w:sz w:val="20"/>
                <w:szCs w:val="20"/>
              </w:rPr>
              <w:t xml:space="preserve">наименование </w:t>
            </w:r>
          </w:p>
        </w:tc>
      </w:tr>
    </w:tbl>
    <w:p w:rsidR="008725A1" w:rsidRDefault="008725A1" w:rsidP="00A05F15">
      <w:pPr>
        <w:ind w:firstLine="708"/>
        <w:rPr>
          <w:i/>
          <w:iCs/>
          <w:sz w:val="28"/>
          <w:szCs w:val="28"/>
        </w:rPr>
      </w:pPr>
    </w:p>
    <w:p w:rsidR="007C4F9B" w:rsidRDefault="007C4F9B" w:rsidP="00A05F15">
      <w:pPr>
        <w:ind w:firstLine="708"/>
        <w:rPr>
          <w:i/>
          <w:iCs/>
          <w:sz w:val="28"/>
          <w:szCs w:val="28"/>
        </w:rPr>
      </w:pPr>
    </w:p>
    <w:p w:rsidR="00D72A84" w:rsidRDefault="00D72A84" w:rsidP="00D72A84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СОГЛАСОВАНО</w:t>
      </w:r>
    </w:p>
    <w:p w:rsidR="00D72A84" w:rsidRDefault="00D72A84" w:rsidP="00D72A84">
      <w:pPr>
        <w:rPr>
          <w:color w:val="C00000"/>
          <w:sz w:val="28"/>
          <w:szCs w:val="28"/>
        </w:rPr>
      </w:pPr>
    </w:p>
    <w:p w:rsidR="00D72A84" w:rsidRDefault="00D72A84" w:rsidP="00D72A84">
      <w:pPr>
        <w:rPr>
          <w:color w:val="C00000"/>
          <w:sz w:val="28"/>
          <w:szCs w:val="28"/>
        </w:rPr>
      </w:pPr>
    </w:p>
    <w:p w:rsidR="00D72A84" w:rsidRDefault="00D72A84" w:rsidP="00D72A84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_____________ </w:t>
      </w:r>
    </w:p>
    <w:p w:rsidR="00D72A84" w:rsidRDefault="00D72A84" w:rsidP="00D72A84">
      <w:p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«_____» ______________2017 г.</w:t>
      </w:r>
    </w:p>
    <w:p w:rsidR="00D72A84" w:rsidRDefault="00D72A84" w:rsidP="00A05F15">
      <w:pPr>
        <w:rPr>
          <w:caps/>
          <w:sz w:val="28"/>
          <w:szCs w:val="28"/>
          <w:lang w:val="en-US"/>
        </w:rPr>
      </w:pPr>
    </w:p>
    <w:p w:rsidR="008725A1" w:rsidRPr="007E2FF4" w:rsidRDefault="0031346B" w:rsidP="00A05F15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Разработчик</w:t>
      </w:r>
      <w:r w:rsidR="00F9136B">
        <w:rPr>
          <w:caps/>
          <w:sz w:val="28"/>
          <w:szCs w:val="28"/>
        </w:rPr>
        <w:t>И</w:t>
      </w:r>
      <w:r w:rsidR="008725A1" w:rsidRPr="00517C69">
        <w:rPr>
          <w:caps/>
          <w:sz w:val="28"/>
          <w:szCs w:val="28"/>
        </w:rPr>
        <w:t>:</w:t>
      </w:r>
      <w:r w:rsidR="008725A1" w:rsidRPr="00517C69">
        <w:rPr>
          <w:b/>
          <w:bCs/>
          <w:caps/>
        </w:rPr>
        <w:t xml:space="preserve"> </w:t>
      </w:r>
      <w:r w:rsidR="008725A1" w:rsidRPr="00517C69">
        <w:rPr>
          <w:b/>
          <w:bCs/>
          <w:caps/>
        </w:rPr>
        <w:tab/>
      </w:r>
    </w:p>
    <w:p w:rsidR="008725A1" w:rsidRPr="00517C69" w:rsidRDefault="008725A1" w:rsidP="00A05F15">
      <w:pPr>
        <w:rPr>
          <w:b/>
          <w:bCs/>
          <w:caps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5"/>
        <w:gridCol w:w="3165"/>
        <w:gridCol w:w="3165"/>
      </w:tblGrid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Инициалы, фамилия</w:t>
            </w:r>
          </w:p>
        </w:tc>
      </w:tr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ГБ</w:t>
            </w:r>
            <w:r w:rsidR="00D20320">
              <w:rPr>
                <w:sz w:val="28"/>
                <w:szCs w:val="28"/>
              </w:rPr>
              <w:t>П</w:t>
            </w:r>
            <w:r w:rsidRPr="00BF0722">
              <w:rPr>
                <w:sz w:val="28"/>
                <w:szCs w:val="28"/>
              </w:rPr>
              <w:t xml:space="preserve">ОУ </w:t>
            </w:r>
            <w:r w:rsidR="00D20320">
              <w:rPr>
                <w:sz w:val="28"/>
                <w:szCs w:val="28"/>
              </w:rPr>
              <w:t>УКРТБ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1E340C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1E340C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О.А.Артамонова</w:t>
            </w:r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  <w:lang w:val="en-US"/>
        </w:rPr>
      </w:pPr>
    </w:p>
    <w:p w:rsidR="00D72A84" w:rsidRPr="00D72A84" w:rsidRDefault="00D72A84" w:rsidP="00A05F15">
      <w:pPr>
        <w:jc w:val="both"/>
        <w:rPr>
          <w:b/>
          <w:bCs/>
          <w:sz w:val="28"/>
          <w:szCs w:val="28"/>
          <w:lang w:val="en-US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D20320" w:rsidRDefault="00D20320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</w:t>
      </w:r>
      <w:r w:rsidR="00D20320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C1731" w:rsidRPr="00264C9C" w:rsidRDefault="008725A1" w:rsidP="00A05F15">
      <w:pPr>
        <w:jc w:val="center"/>
        <w:rPr>
          <w:b/>
        </w:rPr>
      </w:pPr>
      <w:r w:rsidRPr="00B44FDC">
        <w:br w:type="page"/>
      </w:r>
      <w:r w:rsidR="00BC1731" w:rsidRPr="00264C9C">
        <w:rPr>
          <w:b/>
        </w:rPr>
        <w:lastRenderedPageBreak/>
        <w:t>Содержание</w:t>
      </w:r>
    </w:p>
    <w:p w:rsidR="00BC1731" w:rsidRPr="00264C9C" w:rsidRDefault="00BC1731" w:rsidP="00A05F15">
      <w:pPr>
        <w:jc w:val="center"/>
      </w:pPr>
    </w:p>
    <w:tbl>
      <w:tblPr>
        <w:tblW w:w="0" w:type="auto"/>
        <w:tblLook w:val="01E0"/>
      </w:tblPr>
      <w:tblGrid>
        <w:gridCol w:w="9180"/>
        <w:gridCol w:w="673"/>
      </w:tblGrid>
      <w:tr w:rsidR="0019455B" w:rsidRPr="0019455B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73" w:type="dxa"/>
          </w:tcPr>
          <w:p w:rsidR="0019455B" w:rsidRPr="0019455B" w:rsidRDefault="0019455B" w:rsidP="000824E4">
            <w:r w:rsidRPr="0019455B">
              <w:t>стр.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73" w:type="dxa"/>
          </w:tcPr>
          <w:p w:rsidR="0019455B" w:rsidRPr="0019455B" w:rsidRDefault="0019455B" w:rsidP="000824E4"/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>
            <w:r w:rsidRPr="00264C9C">
              <w:t>Структура и содержание практики</w:t>
            </w:r>
          </w:p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  <w:r w:rsidRPr="0019455B">
              <w:t>3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764C8B" w:rsidRPr="0019455B">
        <w:tc>
          <w:tcPr>
            <w:tcW w:w="9180" w:type="dxa"/>
          </w:tcPr>
          <w:p w:rsidR="00764C8B" w:rsidRPr="00764C8B" w:rsidRDefault="00764C8B" w:rsidP="000824E4">
            <w:r w:rsidRPr="00764C8B">
              <w:t>Цели и задачи практики</w:t>
            </w:r>
          </w:p>
        </w:tc>
        <w:tc>
          <w:tcPr>
            <w:tcW w:w="673" w:type="dxa"/>
          </w:tcPr>
          <w:p w:rsidR="00764C8B" w:rsidRDefault="00A11E83" w:rsidP="000824E4">
            <w:pPr>
              <w:jc w:val="center"/>
            </w:pPr>
            <w:r>
              <w:t>4</w:t>
            </w:r>
          </w:p>
        </w:tc>
      </w:tr>
      <w:tr w:rsidR="00764C8B" w:rsidRPr="0019455B">
        <w:tc>
          <w:tcPr>
            <w:tcW w:w="9180" w:type="dxa"/>
          </w:tcPr>
          <w:p w:rsidR="00764C8B" w:rsidRPr="00264C9C" w:rsidRDefault="00764C8B" w:rsidP="000824E4"/>
        </w:tc>
        <w:tc>
          <w:tcPr>
            <w:tcW w:w="673" w:type="dxa"/>
          </w:tcPr>
          <w:p w:rsidR="00764C8B" w:rsidRDefault="00764C8B" w:rsidP="000824E4">
            <w:pPr>
              <w:jc w:val="center"/>
            </w:pP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>
            <w:r w:rsidRPr="00264C9C">
              <w:t>Планируемые результаты освоения программы практики</w:t>
            </w:r>
          </w:p>
        </w:tc>
        <w:tc>
          <w:tcPr>
            <w:tcW w:w="673" w:type="dxa"/>
          </w:tcPr>
          <w:p w:rsidR="0019455B" w:rsidRPr="0019455B" w:rsidRDefault="00A11E83" w:rsidP="000824E4">
            <w:pPr>
              <w:jc w:val="center"/>
            </w:pPr>
            <w:r>
              <w:t>4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оформлению отчета</w:t>
            </w:r>
          </w:p>
        </w:tc>
        <w:tc>
          <w:tcPr>
            <w:tcW w:w="673" w:type="dxa"/>
          </w:tcPr>
          <w:p w:rsidR="0019455B" w:rsidRPr="0019455B" w:rsidRDefault="00F345EF" w:rsidP="000824E4">
            <w:pPr>
              <w:jc w:val="center"/>
            </w:pPr>
            <w:r>
              <w:t>8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соблюдению техники безопасности  и пожарной безопасности</w:t>
            </w:r>
          </w:p>
        </w:tc>
        <w:tc>
          <w:tcPr>
            <w:tcW w:w="673" w:type="dxa"/>
          </w:tcPr>
          <w:p w:rsidR="0019455B" w:rsidRPr="0019455B" w:rsidRDefault="00F345EF" w:rsidP="000824E4">
            <w:pPr>
              <w:jc w:val="center"/>
            </w:pPr>
            <w:r>
              <w:t>9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>
        <w:tc>
          <w:tcPr>
            <w:tcW w:w="9180" w:type="dxa"/>
          </w:tcPr>
          <w:p w:rsidR="0019455B" w:rsidRPr="0019455B" w:rsidRDefault="0011734C" w:rsidP="000824E4">
            <w:r w:rsidRPr="00264C9C"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</w:tcPr>
          <w:p w:rsidR="0019455B" w:rsidRPr="0019455B" w:rsidRDefault="00220E98" w:rsidP="000824E4">
            <w:pPr>
              <w:jc w:val="center"/>
            </w:pPr>
            <w:r>
              <w:t>1</w:t>
            </w:r>
            <w:r w:rsidR="00F345EF">
              <w:t>1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>
        <w:tc>
          <w:tcPr>
            <w:tcW w:w="9180" w:type="dxa"/>
          </w:tcPr>
          <w:p w:rsidR="0019455B" w:rsidRPr="0019455B" w:rsidRDefault="0011734C" w:rsidP="000824E4">
            <w:r w:rsidRPr="00264C9C">
              <w:t>Аттестационный лист</w:t>
            </w:r>
          </w:p>
        </w:tc>
        <w:tc>
          <w:tcPr>
            <w:tcW w:w="673" w:type="dxa"/>
          </w:tcPr>
          <w:p w:rsidR="0019455B" w:rsidRPr="0019455B" w:rsidRDefault="00220E98" w:rsidP="00A11E83">
            <w:pPr>
              <w:jc w:val="center"/>
            </w:pPr>
            <w:r>
              <w:t>1</w:t>
            </w:r>
            <w:r w:rsidR="00F345EF">
              <w:t>2</w:t>
            </w:r>
          </w:p>
        </w:tc>
      </w:tr>
      <w:tr w:rsidR="0019455B" w:rsidRPr="0019455B">
        <w:tc>
          <w:tcPr>
            <w:tcW w:w="9180" w:type="dxa"/>
          </w:tcPr>
          <w:p w:rsidR="0019455B" w:rsidRPr="0019455B" w:rsidRDefault="0019455B" w:rsidP="000824E4"/>
        </w:tc>
        <w:tc>
          <w:tcPr>
            <w:tcW w:w="673" w:type="dxa"/>
          </w:tcPr>
          <w:p w:rsidR="0019455B" w:rsidRPr="0019455B" w:rsidRDefault="0019455B" w:rsidP="000824E4">
            <w:pPr>
              <w:jc w:val="center"/>
            </w:pPr>
          </w:p>
        </w:tc>
      </w:tr>
    </w:tbl>
    <w:p w:rsidR="00BC1731" w:rsidRPr="00264C9C" w:rsidRDefault="00BC1731" w:rsidP="00A05F15">
      <w:pPr>
        <w:rPr>
          <w:i/>
        </w:rPr>
      </w:pPr>
    </w:p>
    <w:p w:rsidR="00393117" w:rsidRPr="00264C9C" w:rsidRDefault="0011734C" w:rsidP="00A05F15">
      <w:pPr>
        <w:jc w:val="center"/>
        <w:rPr>
          <w:b/>
        </w:rPr>
      </w:pPr>
      <w:r>
        <w:rPr>
          <w:i/>
          <w:sz w:val="28"/>
          <w:szCs w:val="28"/>
        </w:rPr>
        <w:br w:type="page"/>
      </w:r>
      <w:r w:rsidR="00393117" w:rsidRPr="00264C9C">
        <w:rPr>
          <w:b/>
        </w:rPr>
        <w:lastRenderedPageBreak/>
        <w:t>Структура и содержание практики</w:t>
      </w:r>
    </w:p>
    <w:p w:rsidR="00945115" w:rsidRDefault="001E340C" w:rsidP="00264C9C">
      <w:pPr>
        <w:jc w:val="center"/>
      </w:pPr>
      <w:r>
        <w:t>4</w:t>
      </w:r>
      <w:r w:rsidR="00264C9C" w:rsidRPr="00264C9C">
        <w:t xml:space="preserve"> курс </w:t>
      </w:r>
      <w:r>
        <w:t>2</w:t>
      </w:r>
      <w:r w:rsidR="00264C9C" w:rsidRPr="00264C9C">
        <w:t xml:space="preserve"> семестр</w:t>
      </w:r>
    </w:p>
    <w:p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2"/>
        <w:gridCol w:w="7353"/>
        <w:gridCol w:w="1620"/>
      </w:tblGrid>
      <w:tr w:rsidR="001534D8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№ </w:t>
            </w:r>
            <w:proofErr w:type="spellStart"/>
            <w:proofErr w:type="gramStart"/>
            <w:r w:rsidRPr="00264C9C">
              <w:rPr>
                <w:b/>
              </w:rPr>
              <w:t>п</w:t>
            </w:r>
            <w:proofErr w:type="spellEnd"/>
            <w:proofErr w:type="gramEnd"/>
            <w:r w:rsidRPr="00264C9C">
              <w:rPr>
                <w:b/>
              </w:rPr>
              <w:t>/</w:t>
            </w:r>
            <w:proofErr w:type="spellStart"/>
            <w:r w:rsidRPr="00264C9C">
              <w:rPr>
                <w:b/>
              </w:rPr>
              <w:t>п</w:t>
            </w:r>
            <w:proofErr w:type="spellEnd"/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rPr>
                <w:iCs/>
              </w:rPr>
              <w:t>Разработка штатного расписания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40C" w:rsidRPr="00464C5E" w:rsidRDefault="001E340C" w:rsidP="001E340C">
            <w:pPr>
              <w:jc w:val="both"/>
            </w:pPr>
            <w:r w:rsidRPr="00464C5E">
              <w:rPr>
                <w:color w:val="000000"/>
              </w:rPr>
              <w:t>Выполнение расчетов по оплате труда.</w:t>
            </w:r>
            <w:r w:rsidRPr="00464C5E">
              <w:t xml:space="preserve"> </w:t>
            </w:r>
          </w:p>
          <w:p w:rsidR="007E2FF4" w:rsidRPr="00A673E6" w:rsidRDefault="007E2FF4" w:rsidP="007E2FF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t>Построение структуры управления организацией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t>Составление анкеты изучения клиентуры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t>Составление характеристики на работника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rPr>
                <w:color w:val="000000"/>
              </w:rPr>
              <w:t>Выполнение расчетов по определению  затрат (издержек) на оказании услуг связи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rPr>
                <w:color w:val="000000"/>
              </w:rPr>
              <w:t>Выполнение расчетов показателей по оценке эффективности предпринимательской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t>Разработка рекламно-сувенирной продукции по предприятию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1E340C" w:rsidP="007E2FF4">
            <w:r w:rsidRPr="00464C5E">
              <w:t>Выполнение этапов разработки функционально-стоимостного анализа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AF4B48" w:rsidP="007E2FF4">
            <w:r w:rsidRPr="00464C5E">
              <w:t>Создание презентации с места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Default="007E2FF4" w:rsidP="007E2FF4">
            <w:r w:rsidRPr="00A673E6">
              <w:t xml:space="preserve">Оформление отчета. Участие в </w:t>
            </w:r>
            <w:proofErr w:type="spellStart"/>
            <w:r w:rsidRPr="00A673E6">
              <w:t>зачет-конферении</w:t>
            </w:r>
            <w:proofErr w:type="spellEnd"/>
            <w:r w:rsidRPr="00A673E6">
              <w:t xml:space="preserve">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1534D8" w:rsidRPr="00264C9C">
        <w:trPr>
          <w:trHeight w:val="325"/>
        </w:trPr>
        <w:tc>
          <w:tcPr>
            <w:tcW w:w="7995" w:type="dxa"/>
            <w:gridSpan w:val="2"/>
          </w:tcPr>
          <w:p w:rsidR="001534D8" w:rsidRPr="00264C9C" w:rsidRDefault="001534D8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:rsidR="001534D8" w:rsidRPr="00264C9C" w:rsidRDefault="007E2FF4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:rsidR="00945115" w:rsidRPr="00264C9C" w:rsidRDefault="00945115" w:rsidP="00A05F15"/>
    <w:p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:rsidR="00212B85" w:rsidRPr="00AF4B48" w:rsidRDefault="00212B85" w:rsidP="005E0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DA29A1">
        <w:rPr>
          <w:sz w:val="28"/>
          <w:szCs w:val="28"/>
        </w:rPr>
        <w:t xml:space="preserve">- </w:t>
      </w:r>
      <w:r w:rsidR="00AF4B48">
        <w:rPr>
          <w:rStyle w:val="ab"/>
          <w:i w:val="0"/>
        </w:rPr>
        <w:t>организации</w:t>
      </w:r>
      <w:r w:rsidR="00AF4B48" w:rsidRPr="00AF4B48">
        <w:rPr>
          <w:rStyle w:val="ab"/>
          <w:i w:val="0"/>
        </w:rPr>
        <w:t xml:space="preserve"> производственной деятельности персонала структурных подразделений, отвечающих за предоставление </w:t>
      </w:r>
      <w:proofErr w:type="spellStart"/>
      <w:r w:rsidR="00AF4B48" w:rsidRPr="00AF4B48">
        <w:rPr>
          <w:rStyle w:val="ab"/>
          <w:i w:val="0"/>
        </w:rPr>
        <w:t>телематических</w:t>
      </w:r>
      <w:proofErr w:type="spellEnd"/>
      <w:r w:rsidR="00AF4B48" w:rsidRPr="00AF4B48">
        <w:rPr>
          <w:rStyle w:val="ab"/>
          <w:i w:val="0"/>
        </w:rPr>
        <w:t xml:space="preserve"> услуг</w:t>
      </w:r>
    </w:p>
    <w:p w:rsidR="00212B85" w:rsidRPr="00AF4B48" w:rsidRDefault="00212B85" w:rsidP="00A77B5D">
      <w:pPr>
        <w:jc w:val="center"/>
      </w:pPr>
    </w:p>
    <w:p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:rsidR="00A4421F" w:rsidRPr="00264C9C" w:rsidRDefault="00A4421F" w:rsidP="00A05F15">
      <w:pPr>
        <w:jc w:val="center"/>
        <w:rPr>
          <w:b/>
        </w:rPr>
      </w:pPr>
    </w:p>
    <w:p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</w:t>
      </w:r>
      <w:proofErr w:type="gramStart"/>
      <w:r w:rsidRPr="00264C9C">
        <w:rPr>
          <w:rStyle w:val="FontStyle35"/>
          <w:rFonts w:eastAsia="Calibri"/>
          <w:sz w:val="24"/>
          <w:szCs w:val="24"/>
        </w:rPr>
        <w:t>практич</w:t>
      </w:r>
      <w:r w:rsidR="006379ED" w:rsidRPr="00264C9C">
        <w:rPr>
          <w:rStyle w:val="FontStyle35"/>
          <w:rFonts w:eastAsia="Calibri"/>
          <w:sz w:val="24"/>
          <w:szCs w:val="24"/>
        </w:rPr>
        <w:t>еских профессиональных</w:t>
      </w:r>
      <w:proofErr w:type="gramEnd"/>
      <w:r w:rsidR="006379ED" w:rsidRPr="00264C9C">
        <w:rPr>
          <w:rStyle w:val="FontStyle35"/>
          <w:rFonts w:eastAsia="Calibri"/>
          <w:sz w:val="24"/>
          <w:szCs w:val="24"/>
        </w:rPr>
        <w:t xml:space="preserve">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300"/>
      </w:tblGrid>
      <w:tr w:rsidR="00E22183" w:rsidRPr="00264C9C">
        <w:trPr>
          <w:jc w:val="center"/>
        </w:trPr>
        <w:tc>
          <w:tcPr>
            <w:tcW w:w="2988" w:type="dxa"/>
          </w:tcPr>
          <w:p w:rsidR="00E22183" w:rsidRPr="00264C9C" w:rsidRDefault="00E22183" w:rsidP="00A05F15">
            <w:pPr>
              <w:jc w:val="center"/>
            </w:pPr>
            <w:r w:rsidRPr="00264C9C">
              <w:t>Коды и наименования проверяемых компетенций или их сочетаний</w:t>
            </w:r>
          </w:p>
        </w:tc>
        <w:tc>
          <w:tcPr>
            <w:tcW w:w="6300" w:type="dxa"/>
          </w:tcPr>
          <w:p w:rsidR="00E22183" w:rsidRPr="00264C9C" w:rsidRDefault="00E22183" w:rsidP="00A05F15">
            <w:pPr>
              <w:jc w:val="center"/>
            </w:pPr>
            <w:r w:rsidRPr="00264C9C">
              <w:t xml:space="preserve">Виды и объем работ, выполненных </w:t>
            </w:r>
            <w:proofErr w:type="gramStart"/>
            <w:r w:rsidRPr="00264C9C">
              <w:t>обучающимся</w:t>
            </w:r>
            <w:proofErr w:type="gramEnd"/>
            <w:r w:rsidRPr="00264C9C">
              <w:t xml:space="preserve"> во время практики</w:t>
            </w:r>
          </w:p>
        </w:tc>
      </w:tr>
      <w:tr w:rsidR="007E2FF4" w:rsidRPr="00264C9C" w:rsidTr="00BA4C09">
        <w:trPr>
          <w:trHeight w:val="2087"/>
          <w:jc w:val="center"/>
        </w:trPr>
        <w:tc>
          <w:tcPr>
            <w:tcW w:w="2988" w:type="dxa"/>
          </w:tcPr>
          <w:p w:rsidR="007E2FF4" w:rsidRPr="00FC5ECB" w:rsidRDefault="009E4C3C" w:rsidP="009E4C3C">
            <w:pPr>
              <w:jc w:val="both"/>
              <w:rPr>
                <w:bCs/>
              </w:rPr>
            </w:pPr>
            <w:r w:rsidRPr="00F95DE5">
              <w:t>ПК 4.1</w:t>
            </w:r>
            <w:proofErr w:type="gramStart"/>
            <w:r w:rsidRPr="00F95DE5">
              <w:t> </w:t>
            </w:r>
            <w:r w:rsidRPr="00466F70">
              <w:rPr>
                <w:rFonts w:eastAsia="Times New Roman"/>
                <w:bCs/>
                <w:iCs/>
                <w:lang w:eastAsia="en-US"/>
              </w:rPr>
              <w:t>П</w:t>
            </w:r>
            <w:proofErr w:type="gramEnd"/>
            <w:r w:rsidRPr="00466F70">
              <w:rPr>
                <w:rFonts w:eastAsia="Times New Roman"/>
                <w:bCs/>
                <w:iCs/>
                <w:lang w:eastAsia="en-US"/>
              </w:rPr>
              <w:t xml:space="preserve">ланировать деятельность структурных подразделений по предоставлению </w:t>
            </w:r>
            <w:proofErr w:type="spellStart"/>
            <w:r w:rsidRPr="00466F70">
              <w:rPr>
                <w:rFonts w:eastAsia="Times New Roman"/>
                <w:bCs/>
                <w:iCs/>
                <w:lang w:eastAsia="en-US"/>
              </w:rPr>
              <w:t>телематических</w:t>
            </w:r>
            <w:proofErr w:type="spellEnd"/>
            <w:r w:rsidRPr="00466F70">
              <w:rPr>
                <w:rFonts w:eastAsia="Times New Roman"/>
                <w:bCs/>
                <w:iCs/>
                <w:lang w:eastAsia="en-US"/>
              </w:rPr>
              <w:t xml:space="preserve"> услуг</w:t>
            </w:r>
            <w:r>
              <w:rPr>
                <w:rFonts w:eastAsia="Times New Roman"/>
                <w:bCs/>
                <w:iCs/>
                <w:lang w:eastAsia="en-US"/>
              </w:rPr>
              <w:t>.</w:t>
            </w:r>
          </w:p>
        </w:tc>
        <w:tc>
          <w:tcPr>
            <w:tcW w:w="6300" w:type="dxa"/>
          </w:tcPr>
          <w:p w:rsidR="009E4C3C" w:rsidRPr="008F338C" w:rsidRDefault="009E4C3C" w:rsidP="009E4C3C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 знает п</w:t>
            </w:r>
            <w:r w:rsidRPr="008F338C">
              <w:rPr>
                <w:rFonts w:eastAsia="Times New Roman"/>
                <w:spacing w:val="-6"/>
                <w:lang w:eastAsia="en-US"/>
              </w:rPr>
              <w:t>ринципы и мето</w:t>
            </w:r>
            <w:r>
              <w:rPr>
                <w:rFonts w:eastAsia="Times New Roman"/>
                <w:spacing w:val="-6"/>
                <w:lang w:eastAsia="en-US"/>
              </w:rPr>
              <w:t>ды внутрифирменного планирования.</w:t>
            </w:r>
          </w:p>
          <w:p w:rsidR="009E4C3C" w:rsidRPr="008F338C" w:rsidRDefault="009E4C3C" w:rsidP="009E4C3C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 знает ф</w:t>
            </w:r>
            <w:r w:rsidRPr="008F338C">
              <w:rPr>
                <w:rFonts w:eastAsia="Times New Roman"/>
                <w:spacing w:val="-6"/>
                <w:lang w:eastAsia="en-US"/>
              </w:rPr>
              <w:t>орм планирования и вид</w:t>
            </w:r>
            <w:r>
              <w:rPr>
                <w:rFonts w:eastAsia="Times New Roman"/>
                <w:spacing w:val="-6"/>
                <w:lang w:eastAsia="en-US"/>
              </w:rPr>
              <w:t>ов планов.</w:t>
            </w:r>
          </w:p>
          <w:p w:rsidR="009E4C3C" w:rsidRPr="008F338C" w:rsidRDefault="009E4C3C" w:rsidP="009E4C3C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- определяет</w:t>
            </w:r>
            <w:r w:rsidRPr="008F338C">
              <w:rPr>
                <w:rFonts w:eastAsia="Times New Roman"/>
                <w:lang w:eastAsia="en-US"/>
              </w:rPr>
              <w:t xml:space="preserve"> миссию, цели, стратегию </w:t>
            </w:r>
            <w:r>
              <w:rPr>
                <w:rFonts w:eastAsia="Times New Roman"/>
                <w:lang w:eastAsia="en-US"/>
              </w:rPr>
              <w:t>структурного подразделения.</w:t>
            </w:r>
            <w:r w:rsidRPr="008F338C">
              <w:rPr>
                <w:rFonts w:eastAsia="Times New Roman"/>
                <w:lang w:eastAsia="en-US"/>
              </w:rPr>
              <w:t xml:space="preserve"> </w:t>
            </w:r>
          </w:p>
          <w:p w:rsidR="009E4C3C" w:rsidRPr="008F338C" w:rsidRDefault="009E4C3C" w:rsidP="009E4C3C">
            <w:pPr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-планирует</w:t>
            </w:r>
            <w:r w:rsidRPr="008F338C">
              <w:rPr>
                <w:rFonts w:eastAsia="Times New Roman"/>
                <w:lang w:eastAsia="en-US"/>
              </w:rPr>
              <w:t xml:space="preserve"> бюджет </w:t>
            </w:r>
            <w:r>
              <w:rPr>
                <w:rFonts w:eastAsia="Times New Roman"/>
                <w:color w:val="000000"/>
                <w:lang w:eastAsia="en-US"/>
              </w:rPr>
              <w:t>структурного подразделения.</w:t>
            </w:r>
          </w:p>
          <w:p w:rsidR="00BA4C09" w:rsidRPr="008F338C" w:rsidRDefault="009E4C3C" w:rsidP="00BA4C09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-планирует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создание собственного дела в соответствии с важнейшими</w:t>
            </w:r>
            <w:r w:rsidR="00BA4C09">
              <w:rPr>
                <w:rFonts w:eastAsia="Times New Roman"/>
                <w:spacing w:val="-6"/>
                <w:lang w:eastAsia="en-US"/>
              </w:rPr>
              <w:t xml:space="preserve"> рыночными принципами.</w:t>
            </w:r>
          </w:p>
          <w:p w:rsidR="007E2FF4" w:rsidRDefault="007E2FF4" w:rsidP="009E4C3C">
            <w:pPr>
              <w:jc w:val="both"/>
              <w:rPr>
                <w:rFonts w:eastAsia="Times New Roman"/>
                <w:spacing w:val="-6"/>
                <w:lang w:eastAsia="en-US"/>
              </w:rPr>
            </w:pPr>
          </w:p>
          <w:p w:rsidR="009E4C3C" w:rsidRDefault="009E4C3C" w:rsidP="009E4C3C">
            <w:pPr>
              <w:jc w:val="both"/>
              <w:rPr>
                <w:rFonts w:eastAsia="Times New Roman"/>
                <w:spacing w:val="-6"/>
                <w:lang w:eastAsia="en-US"/>
              </w:rPr>
            </w:pPr>
          </w:p>
          <w:p w:rsidR="009E4C3C" w:rsidRPr="008914BB" w:rsidRDefault="009E4C3C" w:rsidP="009E4C3C">
            <w:pPr>
              <w:jc w:val="both"/>
              <w:rPr>
                <w:color w:val="FF0000"/>
              </w:rPr>
            </w:pPr>
          </w:p>
        </w:tc>
      </w:tr>
      <w:tr w:rsidR="007E2FF4" w:rsidRPr="00264C9C">
        <w:trPr>
          <w:jc w:val="center"/>
        </w:trPr>
        <w:tc>
          <w:tcPr>
            <w:tcW w:w="2988" w:type="dxa"/>
          </w:tcPr>
          <w:p w:rsidR="007E2FF4" w:rsidRPr="003A6DFB" w:rsidRDefault="009E4C3C" w:rsidP="009E4C3C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="007E2FF4" w:rsidRPr="00105E1D">
              <w:rPr>
                <w:bCs/>
              </w:rPr>
              <w:t>.2</w:t>
            </w:r>
            <w:proofErr w:type="gramStart"/>
            <w:r w:rsidRPr="00466F70">
              <w:t xml:space="preserve"> О</w:t>
            </w:r>
            <w:proofErr w:type="gramEnd"/>
            <w:r w:rsidRPr="00466F70">
              <w:t xml:space="preserve">беспечивать текущую деятельность структурных подразделений, отвечающих за предоставление </w:t>
            </w:r>
            <w:proofErr w:type="spellStart"/>
            <w:r w:rsidRPr="00466F70">
              <w:t>телематических</w:t>
            </w:r>
            <w:proofErr w:type="spellEnd"/>
            <w:r w:rsidRPr="00466F70">
              <w:t xml:space="preserve"> услуг, материально-техническими ресурсами</w:t>
            </w:r>
          </w:p>
        </w:tc>
        <w:tc>
          <w:tcPr>
            <w:tcW w:w="6300" w:type="dxa"/>
          </w:tcPr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-знает Законы</w:t>
            </w:r>
            <w:r w:rsidRPr="008F338C">
              <w:rPr>
                <w:rFonts w:eastAsia="Times New Roman"/>
                <w:lang w:eastAsia="en-US"/>
              </w:rPr>
              <w:t xml:space="preserve"> РФ: Гражданский Кодекс Российской Федерации в области организации труда и п</w:t>
            </w:r>
            <w:r>
              <w:rPr>
                <w:rFonts w:eastAsia="Times New Roman"/>
                <w:lang w:eastAsia="en-US"/>
              </w:rPr>
              <w:t>редпринимательской деятельности.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 «О связи».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</w:t>
            </w:r>
            <w:r>
              <w:rPr>
                <w:rFonts w:eastAsia="Times New Roman"/>
                <w:spacing w:val="-6"/>
                <w:lang w:eastAsia="en-US"/>
              </w:rPr>
              <w:t>О защите прав потребителей».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с</w:t>
            </w:r>
            <w:r w:rsidRPr="00553331">
              <w:rPr>
                <w:rFonts w:eastAsia="Times New Roman"/>
                <w:lang w:eastAsia="en-US"/>
              </w:rPr>
              <w:t>овр</w:t>
            </w:r>
            <w:r>
              <w:rPr>
                <w:rFonts w:eastAsia="Times New Roman"/>
                <w:lang w:eastAsia="en-US"/>
              </w:rPr>
              <w:t>еменное состояние</w:t>
            </w:r>
            <w:r w:rsidRPr="008F338C">
              <w:rPr>
                <w:rFonts w:eastAsia="Times New Roman"/>
                <w:lang w:eastAsia="en-US"/>
              </w:rPr>
              <w:t xml:space="preserve"> и перспектив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развития телекоммуникационно</w:t>
            </w:r>
            <w:r>
              <w:rPr>
                <w:rFonts w:eastAsia="Times New Roman"/>
                <w:lang w:eastAsia="en-US"/>
              </w:rPr>
              <w:t>го сектора Российской Федерации.</w:t>
            </w:r>
          </w:p>
          <w:p w:rsidR="00553331" w:rsidRPr="008F338C" w:rsidRDefault="00553331" w:rsidP="00553331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2"/>
                <w:u w:val="single"/>
                <w:lang w:eastAsia="en-US"/>
              </w:rPr>
              <w:t>-знает м</w:t>
            </w:r>
            <w:r>
              <w:rPr>
                <w:rFonts w:eastAsia="Times New Roman"/>
                <w:spacing w:val="2"/>
                <w:lang w:eastAsia="en-US"/>
              </w:rPr>
              <w:t>етоды</w:t>
            </w:r>
            <w:r w:rsidRPr="008F338C">
              <w:rPr>
                <w:rFonts w:eastAsia="Times New Roman"/>
                <w:spacing w:val="2"/>
                <w:lang w:eastAsia="en-US"/>
              </w:rPr>
              <w:t xml:space="preserve"> </w:t>
            </w:r>
            <w:proofErr w:type="gramStart"/>
            <w:r w:rsidRPr="008F338C">
              <w:rPr>
                <w:rFonts w:eastAsia="Times New Roman"/>
                <w:spacing w:val="2"/>
                <w:lang w:eastAsia="en-US"/>
              </w:rPr>
              <w:t>расчета показа</w:t>
            </w:r>
            <w:r>
              <w:rPr>
                <w:rFonts w:eastAsia="Times New Roman"/>
                <w:spacing w:val="2"/>
                <w:lang w:eastAsia="en-US"/>
              </w:rPr>
              <w:t>телей производительности труда</w:t>
            </w:r>
            <w:proofErr w:type="gramEnd"/>
            <w:r>
              <w:rPr>
                <w:rFonts w:eastAsia="Times New Roman"/>
                <w:spacing w:val="2"/>
                <w:lang w:eastAsia="en-US"/>
              </w:rPr>
              <w:t>.</w:t>
            </w:r>
          </w:p>
          <w:p w:rsidR="00553331" w:rsidRDefault="00553331" w:rsidP="00553331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сущность</w:t>
            </w:r>
            <w:r w:rsidRPr="008F338C">
              <w:rPr>
                <w:rFonts w:eastAsia="Times New Roman"/>
                <w:lang w:eastAsia="en-US"/>
              </w:rPr>
              <w:t>, значения и напра</w:t>
            </w:r>
            <w:r>
              <w:rPr>
                <w:rFonts w:eastAsia="Times New Roman"/>
                <w:lang w:eastAsia="en-US"/>
              </w:rPr>
              <w:t>вления деятельности организации.</w:t>
            </w:r>
          </w:p>
          <w:p w:rsidR="00553331" w:rsidRPr="00AE7A30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виды</w:t>
            </w:r>
            <w:r w:rsidRPr="008F338C">
              <w:rPr>
                <w:rFonts w:eastAsia="Times New Roman"/>
                <w:lang w:eastAsia="en-US"/>
              </w:rPr>
              <w:t xml:space="preserve"> структурных подразделений, отвечающих за пред</w:t>
            </w:r>
            <w:r>
              <w:rPr>
                <w:rFonts w:eastAsia="Times New Roman"/>
                <w:lang w:eastAsia="en-US"/>
              </w:rPr>
              <w:t xml:space="preserve">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услуг.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истемы   расчета бюджета структурных подразделений организации, отвечающих за пред</w:t>
            </w:r>
            <w:r>
              <w:rPr>
                <w:rFonts w:eastAsia="Times New Roman"/>
                <w:lang w:eastAsia="en-US"/>
              </w:rPr>
              <w:t xml:space="preserve">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услуг.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принципы</w:t>
            </w:r>
            <w:r w:rsidRPr="008F338C">
              <w:rPr>
                <w:rFonts w:eastAsia="Times New Roman"/>
                <w:lang w:eastAsia="en-US"/>
              </w:rPr>
              <w:t>, форм</w:t>
            </w:r>
            <w:r>
              <w:rPr>
                <w:rFonts w:eastAsia="Times New Roman"/>
                <w:lang w:eastAsia="en-US"/>
              </w:rPr>
              <w:t>ы и методы</w:t>
            </w:r>
            <w:r w:rsidRPr="008F338C">
              <w:rPr>
                <w:rFonts w:eastAsia="Times New Roman"/>
                <w:lang w:eastAsia="en-US"/>
              </w:rPr>
              <w:t xml:space="preserve"> организации производственного и технологического процессов эксплуатации телекоммуникационных систем и информацион</w:t>
            </w:r>
            <w:r>
              <w:rPr>
                <w:rFonts w:eastAsia="Times New Roman"/>
                <w:lang w:eastAsia="en-US"/>
              </w:rPr>
              <w:t>но-коммуникационных сетей связи.</w:t>
            </w:r>
          </w:p>
          <w:p w:rsidR="00553331" w:rsidRPr="008F338C" w:rsidRDefault="00553331" w:rsidP="00553331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ф</w:t>
            </w:r>
            <w:r w:rsidRPr="008F338C">
              <w:rPr>
                <w:rFonts w:eastAsia="Times New Roman"/>
                <w:lang w:eastAsia="en-US"/>
              </w:rPr>
              <w:t>орм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и систем</w:t>
            </w:r>
            <w:r>
              <w:rPr>
                <w:rFonts w:eastAsia="Times New Roman"/>
                <w:lang w:eastAsia="en-US"/>
              </w:rPr>
              <w:t>ы оплаты труда, виды</w:t>
            </w:r>
            <w:r w:rsidRPr="008F338C">
              <w:rPr>
                <w:rFonts w:eastAsia="Times New Roman"/>
                <w:lang w:eastAsia="en-US"/>
              </w:rPr>
              <w:t xml:space="preserve"> стимули</w:t>
            </w:r>
            <w:r>
              <w:rPr>
                <w:rFonts w:eastAsia="Times New Roman"/>
                <w:lang w:eastAsia="en-US"/>
              </w:rPr>
              <w:t>рующих и компенсационных выплат.</w:t>
            </w:r>
          </w:p>
          <w:p w:rsidR="00553331" w:rsidRDefault="00553331" w:rsidP="00553331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bCs/>
              </w:rPr>
              <w:t>с</w:t>
            </w:r>
            <w:r w:rsidRPr="008F338C">
              <w:rPr>
                <w:rFonts w:eastAsia="Times New Roman"/>
              </w:rPr>
              <w:t>истем</w:t>
            </w:r>
            <w:r>
              <w:rPr>
                <w:rFonts w:eastAsia="Times New Roman"/>
              </w:rPr>
              <w:t>у</w:t>
            </w:r>
            <w:r w:rsidRPr="008F338C">
              <w:rPr>
                <w:rFonts w:eastAsia="Times New Roman"/>
              </w:rPr>
              <w:t xml:space="preserve"> показателей и нормативов качества обслуживания и качества услуг связи</w:t>
            </w:r>
            <w:r>
              <w:rPr>
                <w:rFonts w:eastAsia="Times New Roman"/>
              </w:rPr>
              <w:t>.</w:t>
            </w:r>
          </w:p>
          <w:p w:rsidR="00553331" w:rsidRDefault="00553331" w:rsidP="00BA4C09">
            <w:pPr>
              <w:rPr>
                <w:rFonts w:eastAsia="Times New Roman"/>
                <w:spacing w:val="-6"/>
                <w:lang w:eastAsia="en-US"/>
              </w:rPr>
            </w:pPr>
          </w:p>
          <w:p w:rsidR="00BA4C09" w:rsidRPr="008F338C" w:rsidRDefault="00BA4C09" w:rsidP="00BA4C09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lastRenderedPageBreak/>
              <w:t>-р</w:t>
            </w:r>
            <w:r w:rsidR="00553331">
              <w:rPr>
                <w:rFonts w:eastAsia="Times New Roman"/>
                <w:bCs/>
                <w:lang w:eastAsia="en-US"/>
              </w:rPr>
              <w:t>ассчитывает</w:t>
            </w:r>
            <w:r w:rsidRPr="008F338C">
              <w:rPr>
                <w:rFonts w:eastAsia="Times New Roman"/>
                <w:bCs/>
                <w:lang w:eastAsia="en-US"/>
              </w:rPr>
              <w:t xml:space="preserve"> производственную мощность организации (цеха, участка) и длит</w:t>
            </w:r>
            <w:r>
              <w:rPr>
                <w:rFonts w:eastAsia="Times New Roman"/>
                <w:bCs/>
                <w:lang w:eastAsia="en-US"/>
              </w:rPr>
              <w:t>ельность производственного цикл.</w:t>
            </w:r>
          </w:p>
          <w:p w:rsidR="00553331" w:rsidRPr="008F338C" w:rsidRDefault="00553331" w:rsidP="00553331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-рассчитывает</w:t>
            </w:r>
            <w:r w:rsidRPr="008F338C">
              <w:rPr>
                <w:bCs/>
                <w:lang w:eastAsia="en-US"/>
              </w:rPr>
              <w:t xml:space="preserve"> нормы времени и норму выработки;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показатели, характеризующие эффективность организации обслуживания основного и вспомогательного производства;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 использования основных и оборотных средств;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:rsidR="00553331" w:rsidRPr="008F338C" w:rsidRDefault="00553331" w:rsidP="00553331">
            <w:pPr>
              <w:rPr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среднесписочную численность работников и показатели движения кадров </w:t>
            </w:r>
            <w:r w:rsidRPr="008F338C">
              <w:rPr>
                <w:lang w:eastAsia="en-US"/>
              </w:rPr>
              <w:t xml:space="preserve">структурных подразделений, отвечающих за предоставление </w:t>
            </w:r>
            <w:proofErr w:type="spellStart"/>
            <w:r w:rsidRPr="008F338C">
              <w:rPr>
                <w:lang w:eastAsia="en-US"/>
              </w:rPr>
              <w:t>телематических</w:t>
            </w:r>
            <w:proofErr w:type="spellEnd"/>
            <w:r w:rsidRPr="008F338C">
              <w:rPr>
                <w:lang w:eastAsia="en-US"/>
              </w:rPr>
              <w:t xml:space="preserve"> услуг;</w:t>
            </w:r>
          </w:p>
          <w:p w:rsidR="00553331" w:rsidRPr="008F338C" w:rsidRDefault="00553331" w:rsidP="00553331">
            <w:pPr>
              <w:rPr>
                <w:lang w:eastAsia="en-US"/>
              </w:rPr>
            </w:pPr>
            <w:r>
              <w:rPr>
                <w:lang w:eastAsia="en-US"/>
              </w:rPr>
              <w:t>-рассчитывает</w:t>
            </w:r>
            <w:r w:rsidRPr="008F338C">
              <w:rPr>
                <w:lang w:eastAsia="en-US"/>
              </w:rPr>
              <w:t xml:space="preserve"> технико-экономические показатели;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-пла</w:t>
            </w:r>
            <w:r>
              <w:rPr>
                <w:spacing w:val="-6"/>
                <w:lang w:eastAsia="en-US"/>
              </w:rPr>
              <w:t>нирует</w:t>
            </w:r>
            <w:r w:rsidRPr="008F338C">
              <w:rPr>
                <w:spacing w:val="-6"/>
                <w:lang w:eastAsia="en-US"/>
              </w:rPr>
              <w:t xml:space="preserve"> создание собственного дела в соответствии с важнейшими рыночными принципами;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-предлагает</w:t>
            </w:r>
            <w:r w:rsidRPr="008F338C">
              <w:rPr>
                <w:spacing w:val="-6"/>
                <w:lang w:eastAsia="en-US"/>
              </w:rPr>
              <w:t xml:space="preserve"> предпринимательские идеи для получения прибыли.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  -  рационально организует</w:t>
            </w:r>
            <w:r w:rsidRPr="008F338C">
              <w:rPr>
                <w:spacing w:val="-6"/>
                <w:lang w:eastAsia="en-US"/>
              </w:rPr>
              <w:t xml:space="preserve"> рабочие места,  обеспечивать их предметами и средствами труда;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 осуществл</w:t>
            </w:r>
            <w:r>
              <w:rPr>
                <w:spacing w:val="-6"/>
                <w:lang w:eastAsia="en-US"/>
              </w:rPr>
              <w:t>яет</w:t>
            </w:r>
            <w:r w:rsidRPr="008F338C">
              <w:rPr>
                <w:spacing w:val="-6"/>
                <w:lang w:eastAsia="en-US"/>
              </w:rPr>
              <w:t xml:space="preserve"> подбор необходимых материально-технических ресурсов для организации производственного процесса на основе анализа по ценам</w:t>
            </w:r>
            <w:r>
              <w:rPr>
                <w:spacing w:val="-6"/>
                <w:lang w:eastAsia="en-US"/>
              </w:rPr>
              <w:t xml:space="preserve"> и другим рыночным показателям;</w:t>
            </w:r>
          </w:p>
          <w:p w:rsidR="00553331" w:rsidRPr="008F338C" w:rsidRDefault="00553331" w:rsidP="00553331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-определяет</w:t>
            </w:r>
            <w:r w:rsidRPr="008F338C">
              <w:rPr>
                <w:spacing w:val="-6"/>
                <w:lang w:eastAsia="en-US"/>
              </w:rPr>
              <w:t xml:space="preserve"> производительность труда, выработку и трудоемкость;</w:t>
            </w:r>
          </w:p>
          <w:p w:rsidR="00DA4F5A" w:rsidRPr="008F338C" w:rsidRDefault="00DA4F5A" w:rsidP="00DA4F5A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-оценивает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результаты деятельности структурных подразделений, </w:t>
            </w:r>
            <w:r w:rsidRPr="008F338C">
              <w:rPr>
                <w:rFonts w:eastAsia="Times New Roman"/>
                <w:lang w:eastAsia="en-US"/>
              </w:rPr>
              <w:t xml:space="preserve">отвечающих за предоставление </w:t>
            </w:r>
            <w:proofErr w:type="spellStart"/>
            <w:r w:rsidRPr="008F338C"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услуг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(доходы, прибыль, эффективность деятельности) дл</w:t>
            </w:r>
            <w:r>
              <w:rPr>
                <w:rFonts w:eastAsia="Times New Roman"/>
                <w:spacing w:val="-6"/>
                <w:lang w:eastAsia="en-US"/>
              </w:rPr>
              <w:t>я оптимизации дальнейшей работы.</w:t>
            </w:r>
          </w:p>
          <w:p w:rsidR="007E2FF4" w:rsidRPr="008914BB" w:rsidRDefault="007E2FF4" w:rsidP="00BA4C09">
            <w:pPr>
              <w:jc w:val="both"/>
              <w:rPr>
                <w:bCs/>
                <w:color w:val="FF0000"/>
              </w:rPr>
            </w:pPr>
          </w:p>
        </w:tc>
      </w:tr>
      <w:tr w:rsidR="007E2FF4" w:rsidRPr="00264C9C">
        <w:trPr>
          <w:jc w:val="center"/>
        </w:trPr>
        <w:tc>
          <w:tcPr>
            <w:tcW w:w="2988" w:type="dxa"/>
          </w:tcPr>
          <w:p w:rsidR="007E2FF4" w:rsidRPr="003A6DFB" w:rsidRDefault="009E4C3C" w:rsidP="009E4C3C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4</w:t>
            </w:r>
            <w:r w:rsidR="007E2FF4" w:rsidRPr="00105E1D">
              <w:rPr>
                <w:bCs/>
              </w:rPr>
              <w:t>.3</w:t>
            </w:r>
            <w:proofErr w:type="gramStart"/>
            <w:r w:rsidR="007E2FF4" w:rsidRPr="00105E1D">
              <w:rPr>
                <w:bCs/>
              </w:rPr>
              <w:t xml:space="preserve"> </w:t>
            </w:r>
            <w:r w:rsidRPr="00466F70">
              <w:t>О</w:t>
            </w:r>
            <w:proofErr w:type="gramEnd"/>
            <w:r w:rsidRPr="00466F70">
              <w:t>рганизовывать работу подчиненного персонала.</w:t>
            </w:r>
          </w:p>
        </w:tc>
        <w:tc>
          <w:tcPr>
            <w:tcW w:w="6300" w:type="dxa"/>
          </w:tcPr>
          <w:p w:rsidR="00DA4F5A" w:rsidRDefault="00DA4F5A" w:rsidP="00DA4F5A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</w:rPr>
              <w:t>-знает принципы</w:t>
            </w:r>
            <w:r w:rsidRPr="008F338C">
              <w:rPr>
                <w:rFonts w:eastAsia="Times New Roman"/>
              </w:rPr>
              <w:t xml:space="preserve"> </w:t>
            </w:r>
            <w:proofErr w:type="spellStart"/>
            <w:r w:rsidRPr="008F338C">
              <w:rPr>
                <w:rFonts w:eastAsia="Times New Roman"/>
              </w:rPr>
              <w:t>межфункционального</w:t>
            </w:r>
            <w:proofErr w:type="spellEnd"/>
            <w:r w:rsidRPr="008F338C">
              <w:rPr>
                <w:rFonts w:eastAsia="Times New Roman"/>
              </w:rPr>
              <w:t xml:space="preserve"> взаимодействия</w:t>
            </w:r>
            <w:r>
              <w:rPr>
                <w:rFonts w:eastAsia="Times New Roman"/>
              </w:rPr>
              <w:t>.</w:t>
            </w:r>
          </w:p>
          <w:p w:rsidR="00DA4F5A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труктур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организации, организац</w:t>
            </w:r>
            <w:r>
              <w:rPr>
                <w:rFonts w:eastAsia="Times New Roman"/>
                <w:lang w:eastAsia="en-US"/>
              </w:rPr>
              <w:t>ию рабочих мест и условий труда.</w:t>
            </w:r>
          </w:p>
          <w:p w:rsidR="00DA4F5A" w:rsidRPr="008F338C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современные технологии</w:t>
            </w:r>
            <w:r w:rsidRPr="008F338C">
              <w:rPr>
                <w:rFonts w:eastAsia="Times New Roman"/>
                <w:lang w:eastAsia="en-US"/>
              </w:rPr>
              <w:t xml:space="preserve"> управл</w:t>
            </w:r>
            <w:r>
              <w:rPr>
                <w:rFonts w:eastAsia="Times New Roman"/>
                <w:lang w:eastAsia="en-US"/>
              </w:rPr>
              <w:t>ения подразделением организации.</w:t>
            </w:r>
          </w:p>
          <w:p w:rsidR="00DA4F5A" w:rsidRPr="008F338C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принципы</w:t>
            </w:r>
            <w:r w:rsidRPr="008F338C">
              <w:rPr>
                <w:rFonts w:eastAsia="Times New Roman"/>
                <w:lang w:eastAsia="en-US"/>
              </w:rPr>
              <w:t xml:space="preserve"> делового общения </w:t>
            </w:r>
            <w:r>
              <w:rPr>
                <w:rFonts w:eastAsia="Times New Roman"/>
                <w:lang w:eastAsia="en-US"/>
              </w:rPr>
              <w:t>в коллективе и делового этикета.</w:t>
            </w:r>
          </w:p>
          <w:p w:rsidR="00DA4F5A" w:rsidRPr="008F338C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методы</w:t>
            </w:r>
            <w:r w:rsidRPr="008F338C">
              <w:rPr>
                <w:rFonts w:eastAsia="Times New Roman"/>
                <w:lang w:eastAsia="en-US"/>
              </w:rPr>
              <w:t xml:space="preserve"> констр</w:t>
            </w:r>
            <w:r>
              <w:rPr>
                <w:rFonts w:eastAsia="Times New Roman"/>
                <w:lang w:eastAsia="en-US"/>
              </w:rPr>
              <w:t>уктивного разрешения конфликтов.</w:t>
            </w:r>
          </w:p>
          <w:p w:rsidR="00DA4F5A" w:rsidRPr="008F338C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spacing w:val="-4"/>
                <w:lang w:eastAsia="en-US"/>
              </w:rPr>
              <w:t>э</w:t>
            </w:r>
            <w:r w:rsidRPr="008F338C">
              <w:rPr>
                <w:rFonts w:eastAsia="Times New Roman"/>
                <w:spacing w:val="-4"/>
                <w:lang w:eastAsia="en-US"/>
              </w:rPr>
              <w:t>л</w:t>
            </w:r>
            <w:r>
              <w:rPr>
                <w:rFonts w:eastAsia="Times New Roman"/>
                <w:spacing w:val="-4"/>
                <w:lang w:eastAsia="en-US"/>
              </w:rPr>
              <w:t>ементы</w:t>
            </w:r>
            <w:r w:rsidRPr="008F338C">
              <w:rPr>
                <w:rFonts w:eastAsia="Times New Roman"/>
                <w:spacing w:val="-4"/>
                <w:lang w:eastAsia="en-US"/>
              </w:rPr>
              <w:t xml:space="preserve"> PR-технологий при продвижении услуг связи конкретным потребителям.</w:t>
            </w:r>
          </w:p>
          <w:p w:rsidR="00DA4F5A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«О защите прав потребителей» в области предоставления </w:t>
            </w:r>
            <w:r>
              <w:rPr>
                <w:rFonts w:eastAsia="Times New Roman"/>
                <w:lang w:eastAsia="en-US"/>
              </w:rPr>
              <w:t xml:space="preserve">качественных услуг потребителям. </w:t>
            </w:r>
          </w:p>
          <w:p w:rsidR="00DA4F5A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структуру</w:t>
            </w:r>
            <w:r w:rsidRPr="008F338C">
              <w:rPr>
                <w:rFonts w:eastAsia="Times New Roman"/>
                <w:lang w:eastAsia="en-US"/>
              </w:rPr>
              <w:t xml:space="preserve"> кадров операторов связи и показателей их движения</w:t>
            </w:r>
          </w:p>
          <w:p w:rsidR="00DA4F5A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-разрабатывает</w:t>
            </w:r>
            <w:r w:rsidRPr="008F338C">
              <w:rPr>
                <w:rFonts w:eastAsia="Times New Roman"/>
                <w:lang w:eastAsia="en-US"/>
              </w:rPr>
              <w:t xml:space="preserve"> предложения к документам, регламентирующим производственную деятельность персонала структурных подразделений, отвечающих за предоставление </w:t>
            </w:r>
            <w:proofErr w:type="spellStart"/>
            <w:r w:rsidRPr="008F338C"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услуг: Положение о </w:t>
            </w:r>
            <w:r w:rsidRPr="008F338C">
              <w:rPr>
                <w:rFonts w:eastAsia="Times New Roman"/>
                <w:lang w:eastAsia="en-US"/>
              </w:rPr>
              <w:lastRenderedPageBreak/>
              <w:t>структурном подразделении, штатное расп</w:t>
            </w:r>
            <w:r>
              <w:rPr>
                <w:rFonts w:eastAsia="Times New Roman"/>
                <w:lang w:eastAsia="en-US"/>
              </w:rPr>
              <w:t>исание и должностные инструкции.</w:t>
            </w:r>
          </w:p>
          <w:p w:rsidR="00DA4F5A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-осуществляет</w:t>
            </w:r>
            <w:r w:rsidRPr="008F338C">
              <w:rPr>
                <w:rFonts w:eastAsia="Times New Roman"/>
                <w:lang w:eastAsia="en-US"/>
              </w:rPr>
              <w:t xml:space="preserve"> расстановку кадров в соответствии с компетенцией работника, обеспечивать и</w:t>
            </w:r>
            <w:r>
              <w:rPr>
                <w:rFonts w:eastAsia="Times New Roman"/>
                <w:lang w:eastAsia="en-US"/>
              </w:rPr>
              <w:t>х предметами и средствами труда.</w:t>
            </w:r>
          </w:p>
          <w:p w:rsidR="00DA4F5A" w:rsidRDefault="00DA4F5A" w:rsidP="00DA4F5A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-мотивирует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работников на</w:t>
            </w:r>
            <w:r>
              <w:rPr>
                <w:rFonts w:eastAsia="Times New Roman"/>
                <w:spacing w:val="-6"/>
                <w:lang w:eastAsia="en-US"/>
              </w:rPr>
              <w:t xml:space="preserve"> решение производственных задач.</w:t>
            </w:r>
          </w:p>
          <w:p w:rsidR="00DA4F5A" w:rsidRPr="008F338C" w:rsidRDefault="00DA4F5A" w:rsidP="00DA4F5A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-предотвращает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воз</w:t>
            </w:r>
            <w:r>
              <w:rPr>
                <w:rFonts w:eastAsia="Times New Roman"/>
                <w:spacing w:val="-6"/>
                <w:lang w:eastAsia="en-US"/>
              </w:rPr>
              <w:t>никновение конфликтных ситуаций.</w:t>
            </w:r>
          </w:p>
          <w:p w:rsidR="00DA4F5A" w:rsidRPr="008F338C" w:rsidRDefault="00DA4F5A" w:rsidP="00DA4F5A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-применяет</w:t>
            </w:r>
            <w:r w:rsidRPr="008F338C">
              <w:rPr>
                <w:rFonts w:eastAsia="Times New Roman"/>
                <w:lang w:eastAsia="en-US"/>
              </w:rPr>
              <w:t xml:space="preserve"> различные виды </w:t>
            </w:r>
            <w:proofErr w:type="gramStart"/>
            <w:r w:rsidRPr="008F338C">
              <w:rPr>
                <w:rFonts w:eastAsia="Times New Roman"/>
                <w:lang w:eastAsia="en-US"/>
              </w:rPr>
              <w:t>контроля за</w:t>
            </w:r>
            <w:proofErr w:type="gramEnd"/>
            <w:r w:rsidRPr="008F338C">
              <w:rPr>
                <w:rFonts w:eastAsia="Times New Roman"/>
                <w:lang w:eastAsia="en-US"/>
              </w:rPr>
              <w:t xml:space="preserve"> деятельностью персонала структурных подразделений, отвечающих за пре</w:t>
            </w:r>
            <w:r>
              <w:rPr>
                <w:rFonts w:eastAsia="Times New Roman"/>
                <w:lang w:eastAsia="en-US"/>
              </w:rPr>
              <w:t xml:space="preserve">доставление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lang w:eastAsia="en-US"/>
              </w:rPr>
              <w:t>услу</w:t>
            </w:r>
            <w:proofErr w:type="spellEnd"/>
            <w:r>
              <w:rPr>
                <w:rFonts w:eastAsia="Times New Roman"/>
                <w:lang w:eastAsia="en-US"/>
              </w:rPr>
              <w:t>.</w:t>
            </w:r>
          </w:p>
          <w:p w:rsidR="007E2FF4" w:rsidRPr="008914BB" w:rsidRDefault="007E2FF4" w:rsidP="007E2FF4">
            <w:pPr>
              <w:jc w:val="both"/>
              <w:rPr>
                <w:bCs/>
                <w:color w:val="FF0000"/>
              </w:rPr>
            </w:pP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DA4F5A">
            <w:pPr>
              <w:jc w:val="both"/>
              <w:rPr>
                <w:bCs/>
              </w:rPr>
            </w:pPr>
            <w:r>
              <w:lastRenderedPageBreak/>
              <w:t>ОК 1</w:t>
            </w:r>
            <w:r w:rsidRPr="00DA4F5A">
              <w:rPr>
                <w:i/>
              </w:rPr>
              <w:t xml:space="preserve">. </w:t>
            </w:r>
            <w:r w:rsidR="008432DC">
              <w:rPr>
                <w:rStyle w:val="ab"/>
                <w:i w:val="0"/>
              </w:rPr>
              <w:t>Выбирает</w:t>
            </w:r>
            <w:r w:rsidR="00DA4F5A" w:rsidRPr="00DA4F5A">
              <w:rPr>
                <w:rStyle w:val="ab"/>
                <w:i w:val="0"/>
              </w:rPr>
              <w:t xml:space="preserve">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300" w:type="dxa"/>
          </w:tcPr>
          <w:p w:rsidR="008432DC" w:rsidRPr="00297CCE" w:rsidRDefault="008432DC" w:rsidP="008432DC">
            <w:pPr>
              <w:numPr>
                <w:ilvl w:val="0"/>
                <w:numId w:val="7"/>
              </w:numPr>
              <w:tabs>
                <w:tab w:val="clear" w:pos="0"/>
                <w:tab w:val="left" w:pos="252"/>
                <w:tab w:val="num" w:pos="720"/>
              </w:tabs>
            </w:pPr>
            <w:r>
              <w:t>обосновывает постановку</w:t>
            </w:r>
            <w:r w:rsidRPr="00297CCE">
              <w:t xml:space="preserve"> цели, выбора и применения методов и способов решения профессиональных задач;</w:t>
            </w:r>
          </w:p>
          <w:p w:rsidR="008E03DA" w:rsidRPr="009F04D1" w:rsidRDefault="008432DC" w:rsidP="008432DC">
            <w:r w:rsidRPr="00297CCE">
              <w:t>- адеква</w:t>
            </w:r>
            <w:r>
              <w:t xml:space="preserve">тно оценивает и </w:t>
            </w:r>
            <w:proofErr w:type="spellStart"/>
            <w:r>
              <w:t>самооценивает</w:t>
            </w:r>
            <w:proofErr w:type="spellEnd"/>
            <w:r>
              <w:t xml:space="preserve"> эффективность и качество</w:t>
            </w:r>
            <w:r w:rsidRPr="00297CCE">
              <w:t xml:space="preserve"> выполнения профессиональных задач</w:t>
            </w: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DA4F5A">
            <w:pPr>
              <w:jc w:val="both"/>
              <w:rPr>
                <w:bCs/>
              </w:rPr>
            </w:pPr>
            <w:r>
              <w:t>ОК 2</w:t>
            </w:r>
            <w:r w:rsidRPr="00DA4F5A">
              <w:rPr>
                <w:i/>
              </w:rPr>
              <w:t xml:space="preserve">. </w:t>
            </w:r>
            <w:r w:rsidR="00DA4F5A">
              <w:rPr>
                <w:rStyle w:val="ab"/>
                <w:i w:val="0"/>
              </w:rPr>
              <w:t>Осуществляет</w:t>
            </w:r>
            <w:r w:rsidR="00DA4F5A" w:rsidRPr="00DA4F5A">
              <w:rPr>
                <w:rStyle w:val="ab"/>
                <w:i w:val="0"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300" w:type="dxa"/>
          </w:tcPr>
          <w:p w:rsidR="008E03DA" w:rsidRPr="009F04D1" w:rsidRDefault="008432DC" w:rsidP="00E1107C">
            <w:r>
              <w:t>- использует различные источники</w:t>
            </w:r>
            <w:r w:rsidRPr="00297CCE">
              <w:t xml:space="preserve">, включая электронные ресурсы, </w:t>
            </w:r>
            <w:proofErr w:type="spellStart"/>
            <w:r w:rsidRPr="00297CCE">
              <w:t>медиаресурсы</w:t>
            </w:r>
            <w:proofErr w:type="spellEnd"/>
            <w:r w:rsidRPr="00297CCE">
              <w:t>, Интернет-ресурсы, периодические издания по специальности для решения профессиональных задач</w:t>
            </w: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DA4F5A">
            <w:pPr>
              <w:jc w:val="both"/>
              <w:rPr>
                <w:bCs/>
              </w:rPr>
            </w:pPr>
            <w:r>
              <w:t xml:space="preserve">ОК 3. </w:t>
            </w:r>
            <w:r w:rsidR="00DA4F5A">
              <w:rPr>
                <w:rStyle w:val="ab"/>
                <w:i w:val="0"/>
              </w:rPr>
              <w:t>Планирует и реализует</w:t>
            </w:r>
            <w:r w:rsidR="00DA4F5A" w:rsidRPr="00DA4F5A">
              <w:rPr>
                <w:rStyle w:val="ab"/>
                <w:i w:val="0"/>
              </w:rPr>
              <w:t xml:space="preserve"> собственное профессиональное и личностное развитие.</w:t>
            </w:r>
          </w:p>
        </w:tc>
        <w:tc>
          <w:tcPr>
            <w:tcW w:w="6300" w:type="dxa"/>
          </w:tcPr>
          <w:p w:rsidR="008432DC" w:rsidRPr="00297CCE" w:rsidRDefault="008432DC" w:rsidP="008432DC">
            <w:r>
              <w:t>- демонстрирует ответственность</w:t>
            </w:r>
            <w:r w:rsidRPr="00297CCE">
              <w:t xml:space="preserve"> за принятые решения</w:t>
            </w:r>
          </w:p>
          <w:p w:rsidR="008E03DA" w:rsidRPr="009F04D1" w:rsidRDefault="008432DC" w:rsidP="008432DC">
            <w:r>
              <w:t>- обоснует самоанализом и коррекцией</w:t>
            </w:r>
            <w:r w:rsidRPr="00297CCE">
              <w:t xml:space="preserve"> результатов собственной работы;</w:t>
            </w: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DA4F5A">
            <w:pPr>
              <w:jc w:val="both"/>
              <w:rPr>
                <w:bCs/>
              </w:rPr>
            </w:pPr>
            <w:r>
              <w:t>ОК 4</w:t>
            </w:r>
            <w:proofErr w:type="gramStart"/>
            <w:r w:rsidR="00DA4F5A" w:rsidRPr="001E3B37">
              <w:rPr>
                <w:b/>
                <w:i/>
              </w:rPr>
              <w:t xml:space="preserve"> </w:t>
            </w:r>
            <w:r w:rsidR="00DA4F5A">
              <w:t>Р</w:t>
            </w:r>
            <w:proofErr w:type="gramEnd"/>
            <w:r w:rsidR="00DA4F5A">
              <w:t>аботает</w:t>
            </w:r>
            <w:r w:rsidR="00DA4F5A" w:rsidRPr="00DA4F5A">
              <w:t xml:space="preserve"> в коллективе и коман</w:t>
            </w:r>
            <w:r w:rsidR="00DA4F5A">
              <w:t>де, эффективно взаимодействует</w:t>
            </w:r>
            <w:r w:rsidR="00DA4F5A" w:rsidRPr="00DA4F5A">
              <w:t xml:space="preserve"> с коллегами, руководством, клиентами.</w:t>
            </w:r>
          </w:p>
        </w:tc>
        <w:tc>
          <w:tcPr>
            <w:tcW w:w="6300" w:type="dxa"/>
          </w:tcPr>
          <w:p w:rsidR="008432DC" w:rsidRPr="00297CCE" w:rsidRDefault="008432DC" w:rsidP="008432DC">
            <w:r>
              <w:t xml:space="preserve">- взаимодействует </w:t>
            </w:r>
            <w:r w:rsidRPr="00297CCE"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E03DA" w:rsidRPr="009F04D1" w:rsidRDefault="008432DC" w:rsidP="008432DC">
            <w:r>
              <w:t>- обосновывает анализ</w:t>
            </w:r>
            <w:r w:rsidRPr="00297CCE">
              <w:t xml:space="preserve"> работы членов команды (подчиненных)</w:t>
            </w: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BF2C5B">
            <w:pPr>
              <w:jc w:val="both"/>
              <w:rPr>
                <w:bCs/>
              </w:rPr>
            </w:pPr>
            <w:r>
              <w:t xml:space="preserve">ОК 5. </w:t>
            </w:r>
            <w:r w:rsidR="00BF2C5B">
              <w:t>Осуществляет</w:t>
            </w:r>
            <w:r w:rsidR="00BF2C5B" w:rsidRPr="00BF2C5B">
              <w:t xml:space="preserve">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300" w:type="dxa"/>
          </w:tcPr>
          <w:p w:rsidR="008432DC" w:rsidRPr="00297CCE" w:rsidRDefault="008432DC" w:rsidP="008432DC">
            <w:r>
              <w:t>-</w:t>
            </w:r>
            <w:proofErr w:type="gramStart"/>
            <w:r>
              <w:t>грамотен</w:t>
            </w:r>
            <w:proofErr w:type="gramEnd"/>
            <w:r>
              <w:t xml:space="preserve"> в </w:t>
            </w:r>
            <w:r w:rsidRPr="00297CCE">
              <w:t xml:space="preserve"> устной и письменной речи,</w:t>
            </w:r>
          </w:p>
          <w:p w:rsidR="008E03DA" w:rsidRPr="009F04D1" w:rsidRDefault="008432DC" w:rsidP="008432DC">
            <w:r>
              <w:t>- ясно формулирует и излагает мысли</w:t>
            </w:r>
          </w:p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1314C3" w:rsidRDefault="0019455B" w:rsidP="00BF2C5B">
            <w:pPr>
              <w:jc w:val="both"/>
              <w:rPr>
                <w:bCs/>
              </w:rPr>
            </w:pPr>
            <w:r>
              <w:t xml:space="preserve">ОК 6. </w:t>
            </w:r>
            <w:r w:rsidR="00BF2C5B">
              <w:t>Проявляет</w:t>
            </w:r>
            <w:r w:rsidR="00BF2C5B" w:rsidRPr="00BF2C5B">
              <w:t xml:space="preserve"> гражданско-патриот</w:t>
            </w:r>
            <w:r w:rsidR="00BF2C5B">
              <w:t>ическую позицию, демонстрирует</w:t>
            </w:r>
            <w:r w:rsidR="00BF2C5B" w:rsidRPr="00BF2C5B">
              <w:t xml:space="preserve"> осознанное поведение на основе общечеловеческих ценностей.</w:t>
            </w:r>
          </w:p>
        </w:tc>
        <w:tc>
          <w:tcPr>
            <w:tcW w:w="6300" w:type="dxa"/>
          </w:tcPr>
          <w:p w:rsidR="007133A4" w:rsidRPr="00297CCE" w:rsidRDefault="007133A4" w:rsidP="007133A4">
            <w:pPr>
              <w:rPr>
                <w:bCs/>
              </w:rPr>
            </w:pPr>
            <w:r>
              <w:rPr>
                <w:bCs/>
              </w:rPr>
              <w:t>- соблюдает</w:t>
            </w:r>
            <w:r w:rsidRPr="00297CCE">
              <w:rPr>
                <w:bCs/>
              </w:rPr>
              <w:t xml:space="preserve"> норм</w:t>
            </w:r>
            <w:r>
              <w:rPr>
                <w:bCs/>
              </w:rPr>
              <w:t>ы</w:t>
            </w:r>
            <w:r w:rsidRPr="00297CCE">
              <w:rPr>
                <w:bCs/>
              </w:rPr>
              <w:t xml:space="preserve"> поведения во время учебных занятий и прохождения учебной и производственной практик, </w:t>
            </w:r>
          </w:p>
          <w:p w:rsidR="008E03DA" w:rsidRPr="00C46883" w:rsidRDefault="008E03DA" w:rsidP="00E1107C"/>
        </w:tc>
      </w:tr>
      <w:tr w:rsidR="008E03DA" w:rsidRPr="00264C9C">
        <w:trPr>
          <w:jc w:val="center"/>
        </w:trPr>
        <w:tc>
          <w:tcPr>
            <w:tcW w:w="2988" w:type="dxa"/>
          </w:tcPr>
          <w:p w:rsidR="008E03DA" w:rsidRPr="00BF2C5B" w:rsidRDefault="0019455B" w:rsidP="00BF2C5B">
            <w:pPr>
              <w:jc w:val="both"/>
              <w:rPr>
                <w:bCs/>
                <w:i/>
              </w:rPr>
            </w:pPr>
            <w:r w:rsidRPr="00BF2C5B">
              <w:t>ОК 7.</w:t>
            </w:r>
            <w:r w:rsidRPr="00BF2C5B">
              <w:rPr>
                <w:i/>
              </w:rPr>
              <w:t xml:space="preserve"> </w:t>
            </w:r>
            <w:r w:rsidR="00BF2C5B">
              <w:t>Содействует</w:t>
            </w:r>
            <w:r w:rsidR="00BF2C5B" w:rsidRPr="00BF2C5B">
              <w:t xml:space="preserve"> сохранению окружающей среды, </w:t>
            </w:r>
            <w:r w:rsidR="00BF2C5B" w:rsidRPr="00BF2C5B">
              <w:lastRenderedPageBreak/>
              <w:t>ресурсосб</w:t>
            </w:r>
            <w:r w:rsidR="00BF2C5B">
              <w:t>ережению, эффективно действует</w:t>
            </w:r>
            <w:r w:rsidR="00BF2C5B" w:rsidRPr="00BF2C5B">
              <w:t xml:space="preserve"> в чрезвычайных ситуациях.</w:t>
            </w:r>
          </w:p>
        </w:tc>
        <w:tc>
          <w:tcPr>
            <w:tcW w:w="6300" w:type="dxa"/>
          </w:tcPr>
          <w:p w:rsidR="007133A4" w:rsidRPr="00297CCE" w:rsidRDefault="007133A4" w:rsidP="007133A4">
            <w:r>
              <w:lastRenderedPageBreak/>
              <w:t>- эффективно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  <w:p w:rsidR="008E03DA" w:rsidRPr="001314C3" w:rsidRDefault="007133A4" w:rsidP="007133A4">
            <w:pPr>
              <w:jc w:val="both"/>
              <w:rPr>
                <w:bCs/>
              </w:rPr>
            </w:pPr>
            <w:r>
              <w:lastRenderedPageBreak/>
              <w:t>- знает и использует</w:t>
            </w:r>
            <w:r w:rsidRPr="00297CCE">
              <w:t xml:space="preserve"> ресурсосберегающих технологий в области телекоммуникаций</w:t>
            </w:r>
          </w:p>
        </w:tc>
      </w:tr>
      <w:tr w:rsidR="00BF2C5B" w:rsidRPr="00264C9C" w:rsidTr="00BF2C5B">
        <w:trPr>
          <w:trHeight w:val="2834"/>
          <w:jc w:val="center"/>
        </w:trPr>
        <w:tc>
          <w:tcPr>
            <w:tcW w:w="2988" w:type="dxa"/>
          </w:tcPr>
          <w:p w:rsidR="00BF2C5B" w:rsidRPr="00BF2C5B" w:rsidRDefault="00BF2C5B" w:rsidP="00BF2C5B">
            <w:pPr>
              <w:jc w:val="both"/>
              <w:rPr>
                <w:i/>
              </w:rPr>
            </w:pPr>
            <w:r>
              <w:lastRenderedPageBreak/>
              <w:t>ОК 8.</w:t>
            </w:r>
            <w:r w:rsidRPr="001E3B37">
              <w:rPr>
                <w:b/>
                <w:i/>
              </w:rPr>
              <w:t xml:space="preserve"> </w:t>
            </w:r>
            <w:r>
              <w:t>Использует</w:t>
            </w:r>
            <w:r w:rsidRPr="00BF2C5B">
              <w:t xml:space="preserve"> средства физической культуры для сохранения и укрепления здоровья в процессе профессиона</w:t>
            </w:r>
            <w:r>
              <w:t>льной деятельности и поддерживает необходимый уровень</w:t>
            </w:r>
            <w:r w:rsidRPr="00BF2C5B">
              <w:t xml:space="preserve"> физической подготовленности.</w:t>
            </w:r>
          </w:p>
        </w:tc>
        <w:tc>
          <w:tcPr>
            <w:tcW w:w="6300" w:type="dxa"/>
          </w:tcPr>
          <w:p w:rsidR="00BF2C5B" w:rsidRDefault="007133A4" w:rsidP="00E1107C">
            <w:r>
              <w:t>- эффективно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</w:tc>
      </w:tr>
      <w:tr w:rsidR="00BF2C5B" w:rsidRPr="00264C9C">
        <w:trPr>
          <w:jc w:val="center"/>
        </w:trPr>
        <w:tc>
          <w:tcPr>
            <w:tcW w:w="2988" w:type="dxa"/>
          </w:tcPr>
          <w:p w:rsidR="00BF2C5B" w:rsidRDefault="00BF2C5B" w:rsidP="00BF2C5B">
            <w:pPr>
              <w:jc w:val="both"/>
            </w:pPr>
            <w:r>
              <w:t>ОК 9.</w:t>
            </w:r>
            <w:r w:rsidRPr="001E3B37">
              <w:rPr>
                <w:b/>
                <w:i/>
              </w:rPr>
              <w:t xml:space="preserve"> </w:t>
            </w:r>
            <w:r>
              <w:t>Использует</w:t>
            </w:r>
            <w:r w:rsidRPr="00BF2C5B">
              <w:t xml:space="preserve"> информационные технологии в профессиональной деятельности</w:t>
            </w:r>
          </w:p>
        </w:tc>
        <w:tc>
          <w:tcPr>
            <w:tcW w:w="6300" w:type="dxa"/>
          </w:tcPr>
          <w:p w:rsidR="00BF2C5B" w:rsidRDefault="00921FF4" w:rsidP="00E1107C">
            <w:r>
              <w:rPr>
                <w:bCs/>
                <w:lang w:eastAsia="nl-NL"/>
              </w:rPr>
              <w:t>- эффективно использует</w:t>
            </w:r>
            <w:r w:rsidRPr="00297CCE">
              <w:rPr>
                <w:bCs/>
                <w:lang w:eastAsia="nl-NL"/>
              </w:rPr>
              <w:t xml:space="preserve"> </w:t>
            </w:r>
            <w:proofErr w:type="gramStart"/>
            <w:r w:rsidRPr="00297CCE">
              <w:rPr>
                <w:bCs/>
                <w:lang w:eastAsia="nl-NL"/>
              </w:rPr>
              <w:t>и</w:t>
            </w:r>
            <w:r w:rsidRPr="00297CCE">
              <w:rPr>
                <w:lang w:eastAsia="nl-NL"/>
              </w:rPr>
              <w:t>нформаци</w:t>
            </w:r>
            <w:r>
              <w:rPr>
                <w:lang w:eastAsia="nl-NL"/>
              </w:rPr>
              <w:t>онно-коммуникационных</w:t>
            </w:r>
            <w:proofErr w:type="gramEnd"/>
            <w:r>
              <w:rPr>
                <w:lang w:eastAsia="nl-NL"/>
              </w:rPr>
              <w:t xml:space="preserve"> технологии</w:t>
            </w:r>
            <w:r w:rsidRPr="00297CCE">
              <w:rPr>
                <w:lang w:eastAsia="nl-NL"/>
              </w:rPr>
              <w:t xml:space="preserve"> в профессиональной деятельности согласно формируемым умениям и получаемому практическому опыту;</w:t>
            </w:r>
          </w:p>
        </w:tc>
      </w:tr>
      <w:tr w:rsidR="00BF2C5B" w:rsidRPr="00264C9C">
        <w:trPr>
          <w:jc w:val="center"/>
        </w:trPr>
        <w:tc>
          <w:tcPr>
            <w:tcW w:w="2988" w:type="dxa"/>
          </w:tcPr>
          <w:p w:rsidR="00BF2C5B" w:rsidRDefault="00BF2C5B" w:rsidP="00BF2C5B">
            <w:pPr>
              <w:jc w:val="both"/>
            </w:pPr>
            <w:r>
              <w:t>ОК 10.</w:t>
            </w:r>
            <w:r w:rsidRPr="001E3B37">
              <w:rPr>
                <w:b/>
                <w:i/>
              </w:rPr>
              <w:t xml:space="preserve"> </w:t>
            </w:r>
            <w:r>
              <w:t>Пользуется</w:t>
            </w:r>
            <w:r w:rsidRPr="00BF2C5B">
              <w:t xml:space="preserve"> профессиональной документацией на государственном и иностранном языке.</w:t>
            </w:r>
          </w:p>
        </w:tc>
        <w:tc>
          <w:tcPr>
            <w:tcW w:w="6300" w:type="dxa"/>
          </w:tcPr>
          <w:p w:rsidR="00BF2C5B" w:rsidRDefault="00921FF4" w:rsidP="00E1107C">
            <w:r>
              <w:t>- эффективно использует</w:t>
            </w:r>
            <w:r w:rsidRPr="00297CCE">
              <w:t xml:space="preserve"> в профессио</w:t>
            </w:r>
            <w:r>
              <w:t xml:space="preserve">нальной деятельности необходимую </w:t>
            </w:r>
            <w:proofErr w:type="gramStart"/>
            <w:r>
              <w:t>техническою</w:t>
            </w:r>
            <w:proofErr w:type="gramEnd"/>
            <w:r>
              <w:t xml:space="preserve"> документацию</w:t>
            </w:r>
            <w:r w:rsidRPr="00297CCE">
              <w:t>, в том числе на английском языке.</w:t>
            </w:r>
          </w:p>
        </w:tc>
      </w:tr>
      <w:tr w:rsidR="00BF2C5B" w:rsidRPr="00264C9C">
        <w:trPr>
          <w:jc w:val="center"/>
        </w:trPr>
        <w:tc>
          <w:tcPr>
            <w:tcW w:w="2988" w:type="dxa"/>
          </w:tcPr>
          <w:p w:rsidR="00BF2C5B" w:rsidRDefault="00BF2C5B" w:rsidP="00BF2C5B">
            <w:pPr>
              <w:jc w:val="both"/>
            </w:pPr>
            <w:r>
              <w:t>ОК 11.</w:t>
            </w:r>
            <w:r w:rsidRPr="00E929C6">
              <w:rPr>
                <w:b/>
                <w:i/>
              </w:rPr>
              <w:t xml:space="preserve"> </w:t>
            </w:r>
            <w:r>
              <w:t>Планирует</w:t>
            </w:r>
            <w:r w:rsidRPr="00BF2C5B">
              <w:t xml:space="preserve"> предпринимательскую деятельность в профессиональной сфере</w:t>
            </w:r>
          </w:p>
        </w:tc>
        <w:tc>
          <w:tcPr>
            <w:tcW w:w="6300" w:type="dxa"/>
          </w:tcPr>
          <w:p w:rsidR="00BF2C5B" w:rsidRDefault="00921FF4" w:rsidP="00E1107C">
            <w:r>
              <w:rPr>
                <w:bCs/>
              </w:rPr>
              <w:t>- эффективно планирует</w:t>
            </w:r>
            <w:r w:rsidRPr="00297CCE">
              <w:rPr>
                <w:bCs/>
              </w:rPr>
              <w:t xml:space="preserve"> предпринимательскую деятельность в профессиональной сфере с учетом действующего законодательства</w:t>
            </w:r>
          </w:p>
        </w:tc>
      </w:tr>
    </w:tbl>
    <w:p w:rsidR="00EF35FC" w:rsidRPr="00264C9C" w:rsidRDefault="00EF35FC" w:rsidP="00A05F15">
      <w:pPr>
        <w:jc w:val="center"/>
        <w:rPr>
          <w:b/>
        </w:rPr>
      </w:pPr>
    </w:p>
    <w:p w:rsidR="00EF35FC" w:rsidRPr="00264C9C" w:rsidRDefault="00EF35FC" w:rsidP="00A05F15">
      <w:pPr>
        <w:jc w:val="center"/>
        <w:rPr>
          <w:b/>
        </w:rPr>
      </w:pPr>
    </w:p>
    <w:p w:rsidR="00264C9C" w:rsidRPr="00264C9C" w:rsidRDefault="00264C9C" w:rsidP="00A05F15"/>
    <w:p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</w:t>
      </w:r>
      <w:proofErr w:type="gramStart"/>
      <w:r w:rsidRPr="00017B71">
        <w:rPr>
          <w:rStyle w:val="FontStyle35"/>
          <w:sz w:val="24"/>
          <w:szCs w:val="24"/>
        </w:rPr>
        <w:t>обучающимся</w:t>
      </w:r>
      <w:proofErr w:type="gramEnd"/>
      <w:r w:rsidRPr="00017B71">
        <w:rPr>
          <w:rStyle w:val="FontStyle35"/>
          <w:sz w:val="24"/>
          <w:szCs w:val="24"/>
        </w:rPr>
        <w:t xml:space="preserve"> во время прохождения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материалов(презентации, сайты), подтверждающих приобретение обучающимся </w:t>
      </w:r>
      <w:proofErr w:type="gramStart"/>
      <w:r w:rsidRPr="00017B71">
        <w:rPr>
          <w:rStyle w:val="FontStyle35"/>
          <w:sz w:val="24"/>
          <w:szCs w:val="24"/>
        </w:rPr>
        <w:t>практических профессиональных</w:t>
      </w:r>
      <w:proofErr w:type="gramEnd"/>
      <w:r w:rsidRPr="00017B71">
        <w:rPr>
          <w:rStyle w:val="FontStyle35"/>
          <w:sz w:val="24"/>
          <w:szCs w:val="24"/>
        </w:rPr>
        <w:t xml:space="preserve"> умений по основным видам профессиональной деятельности и формирование у обучающегося общих  и  профессиональных  компетенций.</w:t>
      </w:r>
    </w:p>
    <w:p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20-25 страниц формата А</w:t>
      </w:r>
      <w:proofErr w:type="gramStart"/>
      <w:r w:rsidRPr="00017B71">
        <w:rPr>
          <w:rStyle w:val="FontStyle35"/>
          <w:sz w:val="24"/>
          <w:szCs w:val="24"/>
        </w:rPr>
        <w:t>4</w:t>
      </w:r>
      <w:proofErr w:type="gramEnd"/>
      <w:r w:rsidRPr="00017B71">
        <w:rPr>
          <w:rStyle w:val="FontStyle35"/>
          <w:sz w:val="24"/>
          <w:szCs w:val="24"/>
        </w:rPr>
        <w:t xml:space="preserve">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:rsidR="00BC1731" w:rsidRPr="00264C9C" w:rsidRDefault="00BC1731" w:rsidP="00A05F15">
      <w:pPr>
        <w:jc w:val="center"/>
        <w:rPr>
          <w:b/>
        </w:rPr>
      </w:pP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</w:p>
    <w:p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</w:t>
      </w:r>
      <w:proofErr w:type="gramStart"/>
      <w:r w:rsidRPr="00264C9C">
        <w:t>ведома</w:t>
      </w:r>
      <w:proofErr w:type="gramEnd"/>
      <w:r w:rsidRPr="00264C9C">
        <w:t xml:space="preserve"> руководителя или соответствующего должностного лица образовательного учреждения. 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</w:t>
      </w:r>
      <w:proofErr w:type="gramStart"/>
      <w:r w:rsidRPr="00264C9C">
        <w:t>обучающемуся</w:t>
      </w:r>
      <w:proofErr w:type="gramEnd"/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</w:t>
      </w:r>
      <w:proofErr w:type="gramStart"/>
      <w:r w:rsidRPr="00264C9C">
        <w:t>обучающегося</w:t>
      </w:r>
      <w:proofErr w:type="gramEnd"/>
      <w:r w:rsidRPr="00264C9C">
        <w:t xml:space="preserve">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</w:t>
      </w:r>
      <w:proofErr w:type="gramStart"/>
      <w:r w:rsidRPr="00264C9C">
        <w:t>электромонтер</w:t>
      </w:r>
      <w:proofErr w:type="gramEnd"/>
      <w:r w:rsidRPr="00264C9C">
        <w:t>, слесарь, электромеханик и др.).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</w:t>
      </w:r>
      <w:proofErr w:type="gramStart"/>
      <w:r w:rsidRPr="00264C9C">
        <w:t>ь</w:t>
      </w:r>
      <w:r w:rsidR="003D3B2C" w:rsidRPr="00264C9C">
        <w:t>(</w:t>
      </w:r>
      <w:proofErr w:type="gramEnd"/>
      <w:r w:rsidR="003D3B2C" w:rsidRPr="00264C9C">
        <w:t xml:space="preserve">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</w:t>
      </w:r>
      <w:proofErr w:type="gramStart"/>
      <w:r w:rsidR="003D3B2C" w:rsidRPr="00264C9C">
        <w:t xml:space="preserve">( </w:t>
      </w:r>
      <w:proofErr w:type="gramEnd"/>
      <w:r w:rsidR="003D3B2C" w:rsidRPr="00264C9C">
        <w:t>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</w:t>
      </w:r>
      <w:proofErr w:type="gramStart"/>
      <w:r w:rsidRPr="00264C9C">
        <w:t>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  <w:proofErr w:type="gramEnd"/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</w:t>
      </w:r>
      <w:proofErr w:type="gramStart"/>
      <w:r w:rsidRPr="00264C9C">
        <w:t>обучающихся</w:t>
      </w:r>
      <w:proofErr w:type="gramEnd"/>
      <w:r w:rsidRPr="00264C9C">
        <w:t>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</w:t>
      </w:r>
      <w:proofErr w:type="gramStart"/>
      <w:r w:rsidRPr="00264C9C">
        <w:t>о</w:t>
      </w:r>
      <w:proofErr w:type="gramEnd"/>
      <w:r w:rsidRPr="00264C9C">
        <w:t xml:space="preserve">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 xml:space="preserve">- обвешивать электролампы бумагой и тканью, вешать на </w:t>
      </w:r>
      <w:proofErr w:type="spellStart"/>
      <w:r w:rsidRPr="00264C9C">
        <w:t>электровыключатели</w:t>
      </w:r>
      <w:proofErr w:type="spellEnd"/>
      <w:r w:rsidRPr="00264C9C">
        <w:t xml:space="preserve">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 xml:space="preserve">- использовать на складах, учебных и вспомогательных помещениях для приготовления пищи и обогрева электроплитки, электрочайники, </w:t>
      </w:r>
      <w:proofErr w:type="gramStart"/>
      <w:r w:rsidRPr="00264C9C">
        <w:t>керосинки</w:t>
      </w:r>
      <w:proofErr w:type="gramEnd"/>
      <w:r w:rsidRPr="00264C9C">
        <w:t>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:rsidR="00A11E83" w:rsidRP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:rsidR="00A11E83" w:rsidRPr="00A11E83" w:rsidRDefault="00A11E83" w:rsidP="00A11E83">
      <w:pPr>
        <w:ind w:firstLine="720"/>
        <w:jc w:val="both"/>
        <w:rPr>
          <w:rFonts w:eastAsia="Times New Roman"/>
        </w:rPr>
      </w:pPr>
      <w:r w:rsidRPr="00A11E83">
        <w:rPr>
          <w:rFonts w:eastAsia="Times New Roman"/>
        </w:rPr>
        <w:t>Основные источники:</w:t>
      </w:r>
    </w:p>
    <w:p w:rsidR="00C81AA9" w:rsidRPr="00C81AA9" w:rsidRDefault="00C81AA9" w:rsidP="00C81AA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tLeast"/>
        <w:ind w:left="0" w:firstLine="709"/>
        <w:jc w:val="both"/>
        <w:rPr>
          <w:rFonts w:eastAsia="Times New Roman"/>
          <w:bCs/>
          <w:lang w:eastAsia="en-US"/>
        </w:rPr>
      </w:pPr>
      <w:r w:rsidRPr="00C81AA9">
        <w:rPr>
          <w:lang w:eastAsia="en-US"/>
        </w:rPr>
        <w:t xml:space="preserve">Драчева Е. Л. Менеджмент : </w:t>
      </w:r>
      <w:proofErr w:type="spellStart"/>
      <w:r w:rsidRPr="00C81AA9">
        <w:rPr>
          <w:lang w:eastAsia="en-US"/>
        </w:rPr>
        <w:t>учеб</w:t>
      </w:r>
      <w:proofErr w:type="gramStart"/>
      <w:r w:rsidRPr="00C81AA9">
        <w:rPr>
          <w:lang w:eastAsia="en-US"/>
        </w:rPr>
        <w:t>.д</w:t>
      </w:r>
      <w:proofErr w:type="gramEnd"/>
      <w:r w:rsidRPr="00C81AA9">
        <w:rPr>
          <w:lang w:eastAsia="en-US"/>
        </w:rPr>
        <w:t>ля</w:t>
      </w:r>
      <w:proofErr w:type="spellEnd"/>
      <w:r w:rsidRPr="00C81AA9">
        <w:rPr>
          <w:lang w:eastAsia="en-US"/>
        </w:rPr>
        <w:t xml:space="preserve"> студ. учреждений сред. проф. образования / Е. Л. Драчева, Л. И. </w:t>
      </w:r>
      <w:proofErr w:type="spellStart"/>
      <w:r w:rsidRPr="00C81AA9">
        <w:rPr>
          <w:lang w:eastAsia="en-US"/>
        </w:rPr>
        <w:t>Юликов</w:t>
      </w:r>
      <w:proofErr w:type="spellEnd"/>
      <w:r w:rsidRPr="00C81AA9">
        <w:rPr>
          <w:lang w:eastAsia="en-US"/>
        </w:rPr>
        <w:t>. — 14-е изд., стер. — М.</w:t>
      </w:r>
      <w:proofErr w:type="gramStart"/>
      <w:r w:rsidRPr="00C81AA9">
        <w:rPr>
          <w:lang w:eastAsia="en-US"/>
        </w:rPr>
        <w:t xml:space="preserve"> :</w:t>
      </w:r>
      <w:proofErr w:type="gramEnd"/>
      <w:r w:rsidRPr="00C81AA9">
        <w:rPr>
          <w:lang w:eastAsia="en-US"/>
        </w:rPr>
        <w:t xml:space="preserve"> Издательский центр «Академия», 2013. — 304 с. ISBN 978-5-4468-0093-3 </w:t>
      </w:r>
    </w:p>
    <w:p w:rsidR="00C81AA9" w:rsidRPr="00C81AA9" w:rsidRDefault="00C81AA9" w:rsidP="00C81AA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tLeast"/>
        <w:ind w:left="0" w:firstLine="709"/>
        <w:jc w:val="both"/>
        <w:rPr>
          <w:bCs/>
          <w:lang w:eastAsia="en-US"/>
        </w:rPr>
      </w:pPr>
      <w:r w:rsidRPr="00C81AA9">
        <w:rPr>
          <w:iCs/>
          <w:shd w:val="clear" w:color="auto" w:fill="FFFFFF"/>
          <w:lang w:eastAsia="en-US"/>
        </w:rPr>
        <w:t>Михалева, Е. П. </w:t>
      </w:r>
      <w:r w:rsidRPr="00C81AA9">
        <w:rPr>
          <w:shd w:val="clear" w:color="auto" w:fill="FFFFFF"/>
          <w:lang w:eastAsia="en-US"/>
        </w:rPr>
        <w:t>Менеджмент</w:t>
      </w:r>
      <w:proofErr w:type="gramStart"/>
      <w:r w:rsidRPr="00C81AA9">
        <w:rPr>
          <w:shd w:val="clear" w:color="auto" w:fill="FFFFFF"/>
          <w:lang w:eastAsia="en-US"/>
        </w:rPr>
        <w:t xml:space="preserve"> :</w:t>
      </w:r>
      <w:proofErr w:type="gramEnd"/>
      <w:r w:rsidRPr="00C81AA9">
        <w:rPr>
          <w:shd w:val="clear" w:color="auto" w:fill="FFFFFF"/>
          <w:lang w:eastAsia="en-US"/>
        </w:rPr>
        <w:t xml:space="preserve"> учебное пособие для СПО / Е. П. Михалева. — 2-е изд., </w:t>
      </w:r>
      <w:proofErr w:type="spellStart"/>
      <w:r w:rsidRPr="00C81AA9">
        <w:rPr>
          <w:shd w:val="clear" w:color="auto" w:fill="FFFFFF"/>
          <w:lang w:eastAsia="en-US"/>
        </w:rPr>
        <w:t>перераб</w:t>
      </w:r>
      <w:proofErr w:type="spellEnd"/>
      <w:r w:rsidRPr="00C81AA9">
        <w:rPr>
          <w:shd w:val="clear" w:color="auto" w:fill="FFFFFF"/>
          <w:lang w:eastAsia="en-US"/>
        </w:rPr>
        <w:t xml:space="preserve">. и доп. — М. : Издательство </w:t>
      </w:r>
      <w:proofErr w:type="spellStart"/>
      <w:r w:rsidRPr="00C81AA9">
        <w:rPr>
          <w:shd w:val="clear" w:color="auto" w:fill="FFFFFF"/>
          <w:lang w:eastAsia="en-US"/>
        </w:rPr>
        <w:t>Юрайт</w:t>
      </w:r>
      <w:proofErr w:type="spellEnd"/>
      <w:r w:rsidRPr="00C81AA9">
        <w:rPr>
          <w:shd w:val="clear" w:color="auto" w:fill="FFFFFF"/>
          <w:lang w:eastAsia="en-US"/>
        </w:rPr>
        <w:t>, 2016. — 191 с. — (Профессиональное образование). — ISBN 978-5-9916-5662-7.</w:t>
      </w:r>
    </w:p>
    <w:p w:rsidR="00C81AA9" w:rsidRPr="00C81AA9" w:rsidRDefault="00C81AA9" w:rsidP="00C81AA9">
      <w:pPr>
        <w:numPr>
          <w:ilvl w:val="0"/>
          <w:numId w:val="14"/>
        </w:numPr>
        <w:shd w:val="clear" w:color="auto" w:fill="FFFFFF"/>
        <w:autoSpaceDN w:val="0"/>
        <w:spacing w:before="120" w:after="120"/>
        <w:ind w:left="0" w:firstLine="709"/>
        <w:rPr>
          <w:rFonts w:ascii="yandex-sans" w:hAnsi="yandex-sans"/>
        </w:rPr>
      </w:pPr>
      <w:r w:rsidRPr="00C81AA9">
        <w:rPr>
          <w:bCs/>
        </w:rPr>
        <w:t xml:space="preserve">Голубицкая Е. А. Экономика связи: учебник для студентов вузов. - М.: ИРИАС, 2014. </w:t>
      </w:r>
    </w:p>
    <w:p w:rsidR="00C81AA9" w:rsidRPr="00C81AA9" w:rsidRDefault="00C81AA9" w:rsidP="00C81AA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tLeast"/>
        <w:ind w:left="0" w:firstLine="709"/>
        <w:jc w:val="both"/>
        <w:rPr>
          <w:bCs/>
          <w:lang w:eastAsia="en-US"/>
        </w:rPr>
      </w:pPr>
      <w:proofErr w:type="spellStart"/>
      <w:r w:rsidRPr="00C81AA9">
        <w:rPr>
          <w:lang w:eastAsia="en-US"/>
        </w:rPr>
        <w:t>Кузовкова</w:t>
      </w:r>
      <w:proofErr w:type="spellEnd"/>
      <w:r w:rsidRPr="00C81AA9">
        <w:rPr>
          <w:lang w:eastAsia="en-US"/>
        </w:rPr>
        <w:t xml:space="preserve">, Т.А. Экономика отрасли </w:t>
      </w:r>
      <w:proofErr w:type="spellStart"/>
      <w:r w:rsidRPr="00C81AA9">
        <w:rPr>
          <w:lang w:eastAsia="en-US"/>
        </w:rPr>
        <w:t>инфокоммуникации</w:t>
      </w:r>
      <w:proofErr w:type="spellEnd"/>
      <w:r w:rsidRPr="00C81AA9">
        <w:rPr>
          <w:lang w:eastAsia="en-US"/>
        </w:rPr>
        <w:t xml:space="preserve">: учеб. пособие/ Т.А. </w:t>
      </w:r>
      <w:proofErr w:type="spellStart"/>
      <w:r w:rsidRPr="00C81AA9">
        <w:rPr>
          <w:lang w:eastAsia="en-US"/>
        </w:rPr>
        <w:t>Кузовкова</w:t>
      </w:r>
      <w:proofErr w:type="spellEnd"/>
      <w:proofErr w:type="gramStart"/>
      <w:r w:rsidRPr="00C81AA9">
        <w:rPr>
          <w:lang w:eastAsia="en-US"/>
        </w:rPr>
        <w:t xml:space="preserve">..- </w:t>
      </w:r>
      <w:proofErr w:type="gramEnd"/>
      <w:r w:rsidRPr="00C81AA9">
        <w:rPr>
          <w:lang w:eastAsia="en-US"/>
        </w:rPr>
        <w:t xml:space="preserve">М.: Горячая линия-Телеком, 2014.- 190 с.  </w:t>
      </w:r>
      <w:r w:rsidRPr="00C81AA9">
        <w:rPr>
          <w:lang w:val="en-US" w:eastAsia="en-US"/>
        </w:rPr>
        <w:t>ISBN</w:t>
      </w:r>
      <w:r w:rsidRPr="00C81AA9">
        <w:rPr>
          <w:lang w:eastAsia="en-US"/>
        </w:rPr>
        <w:t xml:space="preserve"> 978-5-9912-0402-6</w:t>
      </w:r>
    </w:p>
    <w:p w:rsidR="00C81AA9" w:rsidRPr="00C81AA9" w:rsidRDefault="00C81AA9" w:rsidP="00C81AA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tLeast"/>
        <w:ind w:left="0" w:firstLine="709"/>
        <w:jc w:val="both"/>
        <w:rPr>
          <w:bCs/>
          <w:lang w:eastAsia="en-US"/>
        </w:rPr>
      </w:pPr>
      <w:r w:rsidRPr="00C81AA9">
        <w:rPr>
          <w:bCs/>
        </w:rPr>
        <w:t xml:space="preserve">Документационное обеспечение управления: Учебное пособие / </w:t>
      </w:r>
      <w:proofErr w:type="spellStart"/>
      <w:r w:rsidRPr="00C81AA9">
        <w:rPr>
          <w:bCs/>
        </w:rPr>
        <w:t>Гладий</w:t>
      </w:r>
      <w:proofErr w:type="spellEnd"/>
      <w:r w:rsidRPr="00C81AA9">
        <w:rPr>
          <w:bCs/>
        </w:rPr>
        <w:t xml:space="preserve"> Е.В. - М.: ИЦ РИОР, НИЦ ИНФРА-М, 2016. - 249 с.: 60x90 1/16. - (Профессиональное образование) (Переплёт) ISBN 978-5-369-01042-6</w:t>
      </w:r>
    </w:p>
    <w:p w:rsidR="00C81AA9" w:rsidRPr="00C81AA9" w:rsidRDefault="00C81AA9" w:rsidP="00C81AA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tLeast"/>
        <w:ind w:left="0" w:firstLine="709"/>
        <w:jc w:val="both"/>
        <w:rPr>
          <w:bCs/>
          <w:lang w:eastAsia="en-US"/>
        </w:rPr>
      </w:pPr>
      <w:r w:rsidRPr="00C81AA9">
        <w:rPr>
          <w:bCs/>
          <w:lang w:eastAsia="en-US"/>
        </w:rPr>
        <w:t>Маркетинг товаров и услуг : учеб</w:t>
      </w:r>
      <w:proofErr w:type="gramStart"/>
      <w:r w:rsidRPr="00C81AA9">
        <w:rPr>
          <w:bCs/>
          <w:lang w:eastAsia="en-US"/>
        </w:rPr>
        <w:t>.</w:t>
      </w:r>
      <w:proofErr w:type="gramEnd"/>
      <w:r w:rsidRPr="00C81AA9">
        <w:rPr>
          <w:bCs/>
          <w:lang w:eastAsia="en-US"/>
        </w:rPr>
        <w:t xml:space="preserve"> </w:t>
      </w:r>
      <w:proofErr w:type="gramStart"/>
      <w:r w:rsidRPr="00C81AA9">
        <w:rPr>
          <w:bCs/>
          <w:lang w:eastAsia="en-US"/>
        </w:rPr>
        <w:t>п</w:t>
      </w:r>
      <w:proofErr w:type="gramEnd"/>
      <w:r w:rsidRPr="00C81AA9">
        <w:rPr>
          <w:bCs/>
          <w:lang w:eastAsia="en-US"/>
        </w:rPr>
        <w:t>особие / А.В. Лукина. — 2-е изд., доп. — М. : ФОРУМ : ИНФРА-М, 2017. — 239 с. — (</w:t>
      </w:r>
      <w:proofErr w:type="spellStart"/>
      <w:proofErr w:type="gramStart"/>
      <w:r w:rsidRPr="00C81AA9">
        <w:rPr>
          <w:bCs/>
          <w:lang w:eastAsia="en-US"/>
        </w:rPr>
        <w:t>C</w:t>
      </w:r>
      <w:proofErr w:type="gramEnd"/>
      <w:r w:rsidRPr="00C81AA9">
        <w:rPr>
          <w:bCs/>
          <w:lang w:eastAsia="en-US"/>
        </w:rPr>
        <w:t>реднее</w:t>
      </w:r>
      <w:proofErr w:type="spellEnd"/>
      <w:r w:rsidRPr="00C81AA9">
        <w:rPr>
          <w:bCs/>
          <w:lang w:eastAsia="en-US"/>
        </w:rPr>
        <w:t xml:space="preserve"> профессиональное образование).</w:t>
      </w:r>
    </w:p>
    <w:p w:rsidR="00C81AA9" w:rsidRPr="00A11E83" w:rsidRDefault="00C81AA9" w:rsidP="00C81AA9">
      <w:pPr>
        <w:jc w:val="both"/>
        <w:rPr>
          <w:rFonts w:eastAsia="Times New Roman"/>
          <w:color w:val="FF0000"/>
        </w:rPr>
      </w:pPr>
    </w:p>
    <w:p w:rsidR="00C81AA9" w:rsidRPr="00A11E83" w:rsidRDefault="00A11E83" w:rsidP="00C81AA9">
      <w:pPr>
        <w:ind w:firstLine="720"/>
        <w:jc w:val="both"/>
        <w:rPr>
          <w:rFonts w:eastAsia="Times New Roman"/>
        </w:rPr>
      </w:pPr>
      <w:r w:rsidRPr="00A11E83">
        <w:rPr>
          <w:rFonts w:eastAsia="Times New Roman"/>
        </w:rPr>
        <w:t>Интернет ресурсы:</w:t>
      </w:r>
    </w:p>
    <w:p w:rsidR="00264C9C" w:rsidRDefault="00264C9C" w:rsidP="00A11E83">
      <w:pPr>
        <w:jc w:val="center"/>
        <w:rPr>
          <w:b/>
        </w:rPr>
      </w:pPr>
    </w:p>
    <w:p w:rsidR="00C81AA9" w:rsidRPr="00C81AA9" w:rsidRDefault="00C81AA9" w:rsidP="00C81AA9">
      <w:pPr>
        <w:ind w:firstLine="720"/>
        <w:jc w:val="both"/>
        <w:rPr>
          <w:rFonts w:eastAsia="Times New Roman"/>
        </w:rPr>
      </w:pPr>
      <w:r w:rsidRPr="00C81AA9">
        <w:t xml:space="preserve">1. Консалтинговая группа </w:t>
      </w:r>
      <w:proofErr w:type="spellStart"/>
      <w:r w:rsidRPr="00C81AA9">
        <w:t>Термика</w:t>
      </w:r>
      <w:proofErr w:type="spellEnd"/>
      <w:r w:rsidRPr="00C81AA9">
        <w:t xml:space="preserve">. Делопроизводство и электронный документооборот. [Электронный ресурс] - Режим доступа: </w:t>
      </w:r>
      <w:r w:rsidRPr="00C81AA9">
        <w:br/>
      </w:r>
      <w:hyperlink r:id="rId7" w:history="1">
        <w:r w:rsidRPr="00C81AA9">
          <w:rPr>
            <w:rStyle w:val="ac"/>
          </w:rPr>
          <w:t xml:space="preserve">http:// www.termika.ru/dou/ </w:t>
        </w:r>
      </w:hyperlink>
      <w:r w:rsidRPr="00C81AA9">
        <w:t>(2017).</w:t>
      </w:r>
    </w:p>
    <w:p w:rsidR="00C81AA9" w:rsidRPr="00C81AA9" w:rsidRDefault="00C81AA9" w:rsidP="00C81AA9">
      <w:pPr>
        <w:ind w:firstLine="720"/>
        <w:jc w:val="both"/>
      </w:pPr>
      <w:r w:rsidRPr="00C81AA9">
        <w:t xml:space="preserve">2. Техническая документация со знаком качества. [Электронный ресурс] - Режим доступа: </w:t>
      </w:r>
      <w:hyperlink r:id="rId8" w:history="1">
        <w:r w:rsidRPr="00C81AA9">
          <w:rPr>
            <w:rStyle w:val="ac"/>
          </w:rPr>
          <w:t>http://www.tdocs.su</w:t>
        </w:r>
      </w:hyperlink>
      <w:r w:rsidRPr="00C81AA9">
        <w:t xml:space="preserve"> (2008 - 2017).</w:t>
      </w:r>
    </w:p>
    <w:p w:rsidR="00C81AA9" w:rsidRPr="00C81AA9" w:rsidRDefault="00C81AA9" w:rsidP="00C81AA9">
      <w:pPr>
        <w:ind w:firstLine="720"/>
        <w:jc w:val="both"/>
        <w:rPr>
          <w:bCs/>
        </w:rPr>
      </w:pPr>
      <w:r w:rsidRPr="00C81AA9">
        <w:rPr>
          <w:bCs/>
        </w:rPr>
        <w:t xml:space="preserve">3. Консалтинговая группа </w:t>
      </w:r>
      <w:proofErr w:type="spellStart"/>
      <w:r w:rsidRPr="00C81AA9">
        <w:rPr>
          <w:bCs/>
        </w:rPr>
        <w:t>Термика</w:t>
      </w:r>
      <w:proofErr w:type="spellEnd"/>
      <w:r w:rsidRPr="00C81AA9">
        <w:rPr>
          <w:bCs/>
        </w:rPr>
        <w:t xml:space="preserve">. Делопроизводство и электронный документооборот. [Электронный ресурс] - Режим доступа: </w:t>
      </w:r>
      <w:bookmarkStart w:id="0" w:name="OLE_LINK139"/>
      <w:bookmarkStart w:id="1" w:name="OLE_LINK138"/>
      <w:r w:rsidRPr="00C81AA9">
        <w:rPr>
          <w:bCs/>
        </w:rPr>
        <w:br/>
        <w:t xml:space="preserve">http:// </w:t>
      </w:r>
      <w:proofErr w:type="spellStart"/>
      <w:r w:rsidRPr="00C81AA9">
        <w:rPr>
          <w:bCs/>
        </w:rPr>
        <w:t>www.termika.ru</w:t>
      </w:r>
      <w:proofErr w:type="spellEnd"/>
      <w:r w:rsidRPr="00C81AA9">
        <w:rPr>
          <w:bCs/>
        </w:rPr>
        <w:t>/</w:t>
      </w:r>
      <w:proofErr w:type="spellStart"/>
      <w:r w:rsidRPr="00C81AA9">
        <w:rPr>
          <w:bCs/>
        </w:rPr>
        <w:t>dou</w:t>
      </w:r>
      <w:proofErr w:type="spellEnd"/>
      <w:r w:rsidRPr="00C81AA9">
        <w:rPr>
          <w:bCs/>
        </w:rPr>
        <w:t xml:space="preserve">/ </w:t>
      </w:r>
      <w:bookmarkEnd w:id="0"/>
      <w:bookmarkEnd w:id="1"/>
      <w:r w:rsidRPr="00C81AA9">
        <w:rPr>
          <w:bCs/>
        </w:rPr>
        <w:t>(2017)</w:t>
      </w:r>
    </w:p>
    <w:p w:rsidR="00C81AA9" w:rsidRPr="00C81AA9" w:rsidRDefault="00C81AA9" w:rsidP="00C81AA9">
      <w:pPr>
        <w:ind w:firstLine="720"/>
        <w:jc w:val="both"/>
        <w:rPr>
          <w:bCs/>
        </w:rPr>
      </w:pPr>
      <w:r w:rsidRPr="00C81AA9">
        <w:rPr>
          <w:bCs/>
        </w:rPr>
        <w:t>4. Техническая документация со знаком качества. [Электронный ресурс] - Режим доступа: http://www.tdocs.su (2016)</w:t>
      </w:r>
    </w:p>
    <w:p w:rsidR="00C81AA9" w:rsidRPr="00C81AA9" w:rsidRDefault="00C81AA9" w:rsidP="00C81AA9">
      <w:pPr>
        <w:ind w:firstLine="720"/>
        <w:jc w:val="both"/>
        <w:rPr>
          <w:bCs/>
        </w:rPr>
      </w:pPr>
      <w:r w:rsidRPr="00C81AA9">
        <w:rPr>
          <w:bCs/>
        </w:rPr>
        <w:t>5. Электронно-библиотечная система [Электронный ресурс] – режим доступа:  http:// www.znanium.com/ (2002-2017).</w:t>
      </w:r>
    </w:p>
    <w:p w:rsidR="00C81AA9" w:rsidRPr="00C81AA9" w:rsidRDefault="00C81AA9" w:rsidP="00C81AA9">
      <w:pPr>
        <w:ind w:left="180" w:firstLine="540"/>
        <w:jc w:val="both"/>
      </w:pPr>
      <w:r w:rsidRPr="00C81AA9">
        <w:t xml:space="preserve">6. Энциклопедия маркетинга. [Электронный ресурс] - Режим доступа: </w:t>
      </w:r>
      <w:hyperlink r:id="rId9" w:history="1">
        <w:r w:rsidRPr="00C81AA9">
          <w:rPr>
            <w:rStyle w:val="ac"/>
          </w:rPr>
          <w:t>http://www.marketing.spb.ru/</w:t>
        </w:r>
      </w:hyperlink>
      <w:r w:rsidRPr="00C81AA9">
        <w:t xml:space="preserve"> (1998-2017).</w:t>
      </w:r>
    </w:p>
    <w:p w:rsidR="00C81AA9" w:rsidRPr="00C81AA9" w:rsidRDefault="00C81AA9" w:rsidP="00C81AA9">
      <w:pPr>
        <w:ind w:left="180" w:firstLine="540"/>
        <w:jc w:val="both"/>
      </w:pPr>
      <w:r w:rsidRPr="00C81AA9">
        <w:t xml:space="preserve">7. Маркетинг журнал 4p.ru. [Электронный ресурс] - Режим доступа: </w:t>
      </w:r>
      <w:hyperlink r:id="rId10" w:history="1">
        <w:r w:rsidRPr="00C81AA9">
          <w:rPr>
            <w:rStyle w:val="ac"/>
          </w:rPr>
          <w:t>http://www.4p.ru/</w:t>
        </w:r>
      </w:hyperlink>
      <w:r w:rsidRPr="00C81AA9">
        <w:t xml:space="preserve"> (1999-2017).</w:t>
      </w:r>
    </w:p>
    <w:p w:rsidR="00C81AA9" w:rsidRPr="00C81AA9" w:rsidRDefault="00C81AA9" w:rsidP="00C81AA9">
      <w:pPr>
        <w:ind w:left="180" w:firstLine="540"/>
        <w:jc w:val="both"/>
      </w:pPr>
      <w:r w:rsidRPr="00C81AA9">
        <w:t xml:space="preserve">8. РМК — Российский Маркетинг Клуб. [Электронный ресурс] - Режим доступа: </w:t>
      </w:r>
      <w:hyperlink r:id="rId11" w:history="1">
        <w:r w:rsidRPr="00C81AA9">
          <w:rPr>
            <w:rStyle w:val="ac"/>
          </w:rPr>
          <w:t>http://marketingclub.ru/</w:t>
        </w:r>
      </w:hyperlink>
      <w:r w:rsidRPr="00C81AA9">
        <w:t xml:space="preserve"> (2003-2017).</w:t>
      </w:r>
    </w:p>
    <w:p w:rsidR="00017B71" w:rsidRDefault="00C81AA9" w:rsidP="00C81AA9">
      <w:pPr>
        <w:jc w:val="center"/>
        <w:rPr>
          <w:b/>
        </w:rPr>
      </w:pPr>
      <w:r>
        <w:t xml:space="preserve"> </w:t>
      </w:r>
      <w:r w:rsidR="00E1107C"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017B71" w:rsidRPr="006605C9">
        <w:rPr>
          <w:b/>
        </w:rPr>
        <w:t>ПРАКТИКЕ</w:t>
      </w:r>
    </w:p>
    <w:p w:rsidR="00017B71" w:rsidRPr="006605C9" w:rsidRDefault="00017B71" w:rsidP="00017B71">
      <w:pPr>
        <w:jc w:val="center"/>
        <w:rPr>
          <w:b/>
        </w:rPr>
      </w:pPr>
    </w:p>
    <w:p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:rsidR="00017B71" w:rsidRDefault="00017B71" w:rsidP="00017B71">
      <w:r>
        <w:t>обучающийс</w:t>
      </w:r>
      <w:proofErr w:type="gramStart"/>
      <w:r>
        <w:t>я(</w:t>
      </w:r>
      <w:proofErr w:type="spellStart"/>
      <w:proofErr w:type="gramEnd"/>
      <w:r>
        <w:t>аяся</w:t>
      </w:r>
      <w:proofErr w:type="spellEnd"/>
      <w:r>
        <w:t xml:space="preserve">) на </w:t>
      </w:r>
      <w:r w:rsidR="00067095">
        <w:t>4</w:t>
      </w:r>
      <w:r>
        <w:t xml:space="preserve"> курсе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236"/>
        <w:gridCol w:w="8223"/>
      </w:tblGrid>
      <w:tr w:rsidR="00017B71" w:rsidRPr="00806CCB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067095" w:rsidRDefault="00067095" w:rsidP="000824E4">
            <w:pPr>
              <w:jc w:val="both"/>
            </w:pPr>
            <w:proofErr w:type="spellStart"/>
            <w:r w:rsidRPr="00067095">
              <w:t>Инфокоммуникационные</w:t>
            </w:r>
            <w:proofErr w:type="spellEnd"/>
            <w:r w:rsidRPr="00067095">
              <w:t xml:space="preserve"> сети и системы связи</w:t>
            </w:r>
          </w:p>
        </w:tc>
      </w:tr>
      <w:tr w:rsidR="00017B71" w:rsidRPr="00806CCB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:rsidR="00017B71" w:rsidRPr="00806CCB" w:rsidRDefault="00017B71" w:rsidP="000824E4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806CCB" w:rsidRDefault="00017B71" w:rsidP="000824E4">
            <w:pPr>
              <w:jc w:val="both"/>
            </w:pP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:rsidR="00017B71" w:rsidRPr="00806CCB" w:rsidRDefault="00017B71" w:rsidP="00017B71">
      <w:r w:rsidRPr="006605C9">
        <w:t>усп</w:t>
      </w:r>
      <w:r>
        <w:t>ешно проше</w:t>
      </w:r>
      <w:proofErr w:type="gramStart"/>
      <w:r>
        <w:t>л(</w:t>
      </w:r>
      <w:proofErr w:type="spellStart"/>
      <w:proofErr w:type="gramEnd"/>
      <w:r>
        <w:t>ла</w:t>
      </w:r>
      <w:proofErr w:type="spellEnd"/>
      <w:r>
        <w:t xml:space="preserve">) </w:t>
      </w:r>
      <w:r w:rsidR="005E0C27">
        <w:t>производственную</w:t>
      </w:r>
      <w:r w:rsidRPr="006605C9">
        <w:t xml:space="preserve"> практику по профессиональному модулю</w:t>
      </w:r>
      <w:r>
        <w:t xml:space="preserve"> </w:t>
      </w: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7E2FF4" w:rsidRPr="00067095" w:rsidRDefault="00067095" w:rsidP="00833D06">
            <w:r w:rsidRPr="00067095">
              <w:t xml:space="preserve">Организация производственной деятельности персонала </w:t>
            </w:r>
            <w:proofErr w:type="gramStart"/>
            <w:r w:rsidRPr="00067095">
              <w:t>структурных</w:t>
            </w:r>
            <w:proofErr w:type="gramEnd"/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067095" w:rsidRDefault="00067095" w:rsidP="007E2FF4">
            <w:pPr>
              <w:rPr>
                <w:color w:val="000000"/>
              </w:rPr>
            </w:pPr>
            <w:r w:rsidRPr="00067095">
              <w:t xml:space="preserve">подразделений, отвечающих за предоставление </w:t>
            </w:r>
            <w:proofErr w:type="spellStart"/>
            <w:r w:rsidRPr="00067095">
              <w:t>телематических</w:t>
            </w:r>
            <w:proofErr w:type="spellEnd"/>
            <w:r w:rsidRPr="00067095">
              <w:t xml:space="preserve"> услуг</w:t>
            </w: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:rsidR="00017B71" w:rsidRPr="006605C9" w:rsidRDefault="007E2FF4" w:rsidP="00017B71">
      <w:r>
        <w:t>в объеме 72</w:t>
      </w:r>
      <w:r w:rsidR="00017B71">
        <w:t xml:space="preserve"> </w:t>
      </w:r>
      <w:r w:rsidR="00017B71" w:rsidRPr="006605C9">
        <w:t>часов с 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г..</w:t>
      </w:r>
      <w:r w:rsidR="00017B71">
        <w:t xml:space="preserve"> </w:t>
      </w:r>
      <w:proofErr w:type="gramStart"/>
      <w:r w:rsidR="00017B71">
        <w:t>в</w:t>
      </w:r>
      <w:proofErr w:type="gramEnd"/>
      <w:r w:rsidR="00017B71">
        <w:t xml:space="preserve"> </w:t>
      </w:r>
    </w:p>
    <w:p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:rsidR="00017B71" w:rsidRPr="006605C9" w:rsidRDefault="00017B71" w:rsidP="00017B71"/>
    <w:p w:rsidR="00017B71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017B71" w:rsidRPr="001314C3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  <w:bCs/>
              </w:rPr>
              <w:t xml:space="preserve">Результаты </w:t>
            </w:r>
          </w:p>
          <w:p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1" w:rsidRPr="001314C3" w:rsidRDefault="00017B71" w:rsidP="000824E4">
            <w:pPr>
              <w:jc w:val="center"/>
              <w:rPr>
                <w:bCs/>
              </w:rPr>
            </w:pPr>
            <w:r w:rsidRPr="001314C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7B71" w:rsidRPr="001314C3" w:rsidRDefault="00017B71" w:rsidP="000824E4">
            <w:pPr>
              <w:jc w:val="center"/>
              <w:rPr>
                <w:b/>
                <w:bCs/>
              </w:rPr>
            </w:pPr>
            <w:r w:rsidRPr="001314C3">
              <w:rPr>
                <w:b/>
              </w:rPr>
              <w:t xml:space="preserve">Формы и методы контроля и оценки </w:t>
            </w: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067095" w:rsidP="000824E4">
            <w:pPr>
              <w:jc w:val="both"/>
              <w:rPr>
                <w:bCs/>
              </w:rPr>
            </w:pPr>
            <w:r>
              <w:t>ОК 1</w:t>
            </w:r>
            <w:r w:rsidRPr="00DA4F5A">
              <w:rPr>
                <w:i/>
              </w:rPr>
              <w:t xml:space="preserve">. </w:t>
            </w:r>
            <w:r>
              <w:rPr>
                <w:rStyle w:val="ab"/>
                <w:i w:val="0"/>
              </w:rPr>
              <w:t>Выбирать</w:t>
            </w:r>
            <w:r w:rsidRPr="00DA4F5A">
              <w:rPr>
                <w:rStyle w:val="ab"/>
                <w:i w:val="0"/>
              </w:rPr>
              <w:t xml:space="preserve">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7095" w:rsidRPr="00297CCE" w:rsidRDefault="00067095" w:rsidP="00067095">
            <w:pPr>
              <w:numPr>
                <w:ilvl w:val="0"/>
                <w:numId w:val="7"/>
              </w:numPr>
              <w:tabs>
                <w:tab w:val="clear" w:pos="0"/>
                <w:tab w:val="left" w:pos="252"/>
                <w:tab w:val="num" w:pos="720"/>
              </w:tabs>
            </w:pPr>
            <w:proofErr w:type="gramStart"/>
            <w:r>
              <w:t>о</w:t>
            </w:r>
            <w:proofErr w:type="gramEnd"/>
            <w:r>
              <w:t>босновывает постановку</w:t>
            </w:r>
            <w:r w:rsidRPr="00297CCE">
              <w:t xml:space="preserve"> цели, выбора и применения методов и способов решения профессиональных задач;</w:t>
            </w:r>
          </w:p>
          <w:p w:rsidR="00017B71" w:rsidRPr="009F04D1" w:rsidRDefault="00067095" w:rsidP="00067095">
            <w:r w:rsidRPr="00297CCE">
              <w:t>- адеква</w:t>
            </w:r>
            <w:r>
              <w:t xml:space="preserve">тно оценивает и </w:t>
            </w:r>
            <w:proofErr w:type="spellStart"/>
            <w:r>
              <w:t>самооценивает</w:t>
            </w:r>
            <w:proofErr w:type="spellEnd"/>
            <w:r>
              <w:t xml:space="preserve"> эффективность и качество</w:t>
            </w:r>
            <w:r w:rsidRPr="00297CCE">
              <w:t xml:space="preserve"> выполнения профессиональных задач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  <w:r w:rsidRPr="001314C3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067095" w:rsidP="000824E4">
            <w:pPr>
              <w:jc w:val="both"/>
              <w:rPr>
                <w:bCs/>
              </w:rPr>
            </w:pPr>
            <w:r>
              <w:t>ОК 2</w:t>
            </w:r>
            <w:r w:rsidRPr="00DA4F5A">
              <w:rPr>
                <w:i/>
              </w:rPr>
              <w:t xml:space="preserve">. </w:t>
            </w:r>
            <w:r>
              <w:rPr>
                <w:rStyle w:val="ab"/>
                <w:i w:val="0"/>
              </w:rPr>
              <w:t>Осуществлять</w:t>
            </w:r>
            <w:r w:rsidRPr="00DA4F5A">
              <w:rPr>
                <w:rStyle w:val="ab"/>
                <w:i w:val="0"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9F04D1" w:rsidRDefault="00067095" w:rsidP="000824E4">
            <w:r>
              <w:t>- использует различные источники</w:t>
            </w:r>
            <w:r w:rsidRPr="00297CCE">
              <w:t xml:space="preserve">, включая электронные ресурсы, </w:t>
            </w:r>
            <w:proofErr w:type="spellStart"/>
            <w:r w:rsidRPr="00297CCE">
              <w:t>медиаресурсы</w:t>
            </w:r>
            <w:proofErr w:type="spellEnd"/>
            <w:r w:rsidRPr="00297CCE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067095" w:rsidP="000824E4">
            <w:pPr>
              <w:jc w:val="both"/>
              <w:rPr>
                <w:bCs/>
              </w:rPr>
            </w:pPr>
            <w:r>
              <w:t xml:space="preserve">ОК 3. </w:t>
            </w:r>
            <w:r>
              <w:rPr>
                <w:rStyle w:val="ab"/>
                <w:i w:val="0"/>
              </w:rPr>
              <w:t>Планировать и реализовать</w:t>
            </w:r>
            <w:r w:rsidRPr="00DA4F5A">
              <w:rPr>
                <w:rStyle w:val="ab"/>
                <w:i w:val="0"/>
              </w:rPr>
              <w:t xml:space="preserve"> собственное профессиональное и личностное развитие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7095" w:rsidRPr="00297CCE" w:rsidRDefault="00067095" w:rsidP="00067095">
            <w:r>
              <w:t>- демонстрирует ответственность</w:t>
            </w:r>
            <w:r w:rsidRPr="00297CCE">
              <w:t xml:space="preserve"> за принятые решения</w:t>
            </w:r>
          </w:p>
          <w:p w:rsidR="00017B71" w:rsidRPr="009F04D1" w:rsidRDefault="00067095" w:rsidP="00067095">
            <w:r>
              <w:t>- обоснует самоанализом и коррекцией</w:t>
            </w:r>
            <w:r w:rsidRPr="00297CCE">
              <w:t xml:space="preserve"> результатов собственной работы;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>
        <w:trPr>
          <w:trHeight w:val="14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067095" w:rsidP="000824E4">
            <w:pPr>
              <w:jc w:val="both"/>
              <w:rPr>
                <w:bCs/>
              </w:rPr>
            </w:pPr>
            <w:r>
              <w:t>ОК 4</w:t>
            </w:r>
            <w:proofErr w:type="gramStart"/>
            <w:r w:rsidRPr="001E3B37">
              <w:rPr>
                <w:b/>
                <w:i/>
              </w:rPr>
              <w:t xml:space="preserve"> </w:t>
            </w:r>
            <w:r w:rsidR="00B17002">
              <w:t>Р</w:t>
            </w:r>
            <w:proofErr w:type="gramEnd"/>
            <w:r w:rsidR="00B17002">
              <w:t>аботать</w:t>
            </w:r>
            <w:r w:rsidRPr="00DA4F5A">
              <w:t xml:space="preserve"> в коллективе и коман</w:t>
            </w:r>
            <w:r w:rsidR="00B17002">
              <w:t>де, эффективно взаимодействовать</w:t>
            </w:r>
            <w:r w:rsidRPr="00DA4F5A">
              <w:t xml:space="preserve"> с коллегами, руководством, клиентами.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297CCE" w:rsidRDefault="00B17002" w:rsidP="00B17002">
            <w:r>
              <w:t xml:space="preserve">- взаимодействует </w:t>
            </w:r>
            <w:r w:rsidRPr="00297CCE"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017B71" w:rsidRPr="009F04D1" w:rsidRDefault="00B17002" w:rsidP="00B17002">
            <w:r>
              <w:t>- обосновывает анализ</w:t>
            </w:r>
            <w:r w:rsidRPr="00297CCE">
              <w:t xml:space="preserve"> работы членов команды (подчиненных)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B17002" w:rsidP="000824E4">
            <w:pPr>
              <w:jc w:val="both"/>
              <w:rPr>
                <w:bCs/>
              </w:rPr>
            </w:pPr>
            <w:r>
              <w:lastRenderedPageBreak/>
              <w:t>ОК 5. Осуществлять</w:t>
            </w:r>
            <w:r w:rsidRPr="00BF2C5B">
              <w:t xml:space="preserve">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297CCE" w:rsidRDefault="00B17002" w:rsidP="00B17002">
            <w:r>
              <w:t>-</w:t>
            </w:r>
            <w:proofErr w:type="gramStart"/>
            <w:r>
              <w:t>грамотен</w:t>
            </w:r>
            <w:proofErr w:type="gramEnd"/>
            <w:r>
              <w:t xml:space="preserve"> в </w:t>
            </w:r>
            <w:r w:rsidRPr="00297CCE">
              <w:t xml:space="preserve"> устной и письменной речи,</w:t>
            </w:r>
          </w:p>
          <w:p w:rsidR="00017B71" w:rsidRPr="009F04D1" w:rsidRDefault="00B17002" w:rsidP="00B17002">
            <w:r>
              <w:t>- ясно формулирует и излагает мысли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B17002" w:rsidP="000824E4">
            <w:pPr>
              <w:jc w:val="both"/>
              <w:rPr>
                <w:bCs/>
              </w:rPr>
            </w:pPr>
            <w:r>
              <w:t>ОК 6. Проявлять</w:t>
            </w:r>
            <w:r w:rsidRPr="00BF2C5B">
              <w:t xml:space="preserve"> гражданско-патриот</w:t>
            </w:r>
            <w:r>
              <w:t>ическую позицию, демонстрировать</w:t>
            </w:r>
            <w:r w:rsidRPr="00BF2C5B">
              <w:t xml:space="preserve"> осознанное поведение на основе общечеловеческих ценностей.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C46883" w:rsidRDefault="00B17002" w:rsidP="000824E4"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облюдает</w:t>
            </w:r>
            <w:r w:rsidRPr="00297CCE">
              <w:rPr>
                <w:bCs/>
              </w:rPr>
              <w:t xml:space="preserve"> норм</w:t>
            </w:r>
            <w:r>
              <w:rPr>
                <w:bCs/>
              </w:rPr>
              <w:t>ы</w:t>
            </w:r>
            <w:r w:rsidRPr="00297CCE">
              <w:rPr>
                <w:bCs/>
              </w:rPr>
              <w:t xml:space="preserve"> поведения во время учебных занятий и прохождения учебной и производственной практик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017B71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17B71" w:rsidRPr="001314C3" w:rsidRDefault="00B17002" w:rsidP="000824E4">
            <w:pPr>
              <w:jc w:val="both"/>
              <w:rPr>
                <w:bCs/>
              </w:rPr>
            </w:pPr>
            <w:r w:rsidRPr="00BF2C5B">
              <w:t>ОК 7.</w:t>
            </w:r>
            <w:r w:rsidRPr="00BF2C5B">
              <w:rPr>
                <w:i/>
              </w:rPr>
              <w:t xml:space="preserve"> </w:t>
            </w:r>
            <w:r>
              <w:t>Содействовать</w:t>
            </w:r>
            <w:r w:rsidRPr="00BF2C5B">
              <w:t xml:space="preserve"> сохранению окружающей среды, ресурсосб</w:t>
            </w:r>
            <w:r>
              <w:t>ережению, эффективно действовать</w:t>
            </w:r>
            <w:r w:rsidRPr="00BF2C5B">
              <w:t xml:space="preserve"> в чрезвычайных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297CCE" w:rsidRDefault="00B17002" w:rsidP="00B17002">
            <w:r>
              <w:t>- эффективно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  <w:p w:rsidR="00017B71" w:rsidRPr="001314C3" w:rsidRDefault="00B17002" w:rsidP="000824E4">
            <w:pPr>
              <w:jc w:val="both"/>
              <w:rPr>
                <w:bCs/>
              </w:rPr>
            </w:pPr>
            <w:r>
              <w:t>- знает и использует</w:t>
            </w:r>
            <w:r w:rsidRPr="00297CCE">
              <w:t xml:space="preserve"> ресурсосберегающих технологий в области телекоммуникаций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17B71" w:rsidRPr="001314C3" w:rsidRDefault="00017B71" w:rsidP="000824E4">
            <w:pPr>
              <w:jc w:val="both"/>
              <w:rPr>
                <w:bCs/>
              </w:rPr>
            </w:pPr>
          </w:p>
        </w:tc>
      </w:tr>
      <w:tr w:rsidR="00B17002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BF2C5B" w:rsidRDefault="00B17002" w:rsidP="000824E4">
            <w:pPr>
              <w:jc w:val="both"/>
            </w:pPr>
            <w:r>
              <w:t>ОК 8.</w:t>
            </w:r>
            <w:r w:rsidRPr="001E3B37">
              <w:rPr>
                <w:b/>
                <w:i/>
              </w:rPr>
              <w:t xml:space="preserve"> </w:t>
            </w:r>
            <w:r>
              <w:t>Использовать</w:t>
            </w:r>
            <w:r w:rsidRPr="00BF2C5B">
              <w:t xml:space="preserve"> средства физической культуры для сохранения и укрепления здоровья в процессе профессиона</w:t>
            </w:r>
            <w:r>
              <w:t>льной деятельности и поддерживать необходимый уровень</w:t>
            </w:r>
            <w:r w:rsidRPr="00BF2C5B">
              <w:t xml:space="preserve"> физической подготовленности.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Default="00B17002" w:rsidP="00B17002">
            <w:r>
              <w:t xml:space="preserve">- </w:t>
            </w:r>
            <w:proofErr w:type="gramStart"/>
            <w:r>
              <w:t>э</w:t>
            </w:r>
            <w:proofErr w:type="gramEnd"/>
            <w:r>
              <w:t>ффективно выполняет</w:t>
            </w:r>
            <w:r w:rsidRPr="00297CCE">
              <w:t xml:space="preserve"> правил</w:t>
            </w:r>
            <w:r>
              <w:t>а</w:t>
            </w:r>
            <w:r w:rsidRPr="00297CCE">
              <w:t xml:space="preserve"> ТБ во время учебных занятий, при прохождении учебной и производственной практик;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BF2C5B" w:rsidRDefault="00B17002" w:rsidP="000824E4">
            <w:pPr>
              <w:jc w:val="both"/>
            </w:pPr>
            <w:r>
              <w:t>ОК 9.</w:t>
            </w:r>
            <w:r w:rsidRPr="001E3B37">
              <w:rPr>
                <w:b/>
                <w:i/>
              </w:rPr>
              <w:t xml:space="preserve"> </w:t>
            </w:r>
            <w:r>
              <w:t>Использовать</w:t>
            </w:r>
            <w:r w:rsidRPr="00BF2C5B">
              <w:t xml:space="preserve"> информационные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Default="00B17002" w:rsidP="00B17002">
            <w:r>
              <w:rPr>
                <w:bCs/>
                <w:lang w:eastAsia="nl-NL"/>
              </w:rPr>
              <w:t>- эффективно использует</w:t>
            </w:r>
            <w:r w:rsidRPr="00297CCE">
              <w:rPr>
                <w:bCs/>
                <w:lang w:eastAsia="nl-NL"/>
              </w:rPr>
              <w:t xml:space="preserve"> </w:t>
            </w:r>
            <w:proofErr w:type="gramStart"/>
            <w:r w:rsidRPr="00297CCE">
              <w:rPr>
                <w:bCs/>
                <w:lang w:eastAsia="nl-NL"/>
              </w:rPr>
              <w:t>и</w:t>
            </w:r>
            <w:r w:rsidRPr="00297CCE">
              <w:rPr>
                <w:lang w:eastAsia="nl-NL"/>
              </w:rPr>
              <w:t>нформаци</w:t>
            </w:r>
            <w:r>
              <w:rPr>
                <w:lang w:eastAsia="nl-NL"/>
              </w:rPr>
              <w:t>онно-коммуникационных</w:t>
            </w:r>
            <w:proofErr w:type="gramEnd"/>
            <w:r>
              <w:rPr>
                <w:lang w:eastAsia="nl-NL"/>
              </w:rPr>
              <w:t xml:space="preserve"> технологии</w:t>
            </w:r>
            <w:r w:rsidRPr="00297CCE">
              <w:rPr>
                <w:lang w:eastAsia="nl-NL"/>
              </w:rPr>
              <w:t xml:space="preserve">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BF2C5B" w:rsidRDefault="00B17002" w:rsidP="000824E4">
            <w:pPr>
              <w:jc w:val="both"/>
            </w:pPr>
            <w:r>
              <w:t>ОК 10.</w:t>
            </w:r>
            <w:r w:rsidRPr="001E3B37">
              <w:rPr>
                <w:b/>
                <w:i/>
              </w:rPr>
              <w:t xml:space="preserve"> </w:t>
            </w:r>
            <w:r>
              <w:t>Пользоваться</w:t>
            </w:r>
            <w:r w:rsidRPr="00BF2C5B">
              <w:t xml:space="preserve"> профессиональной документацией на государственном и иностранном языке.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Default="00B17002" w:rsidP="00B17002">
            <w:r>
              <w:t xml:space="preserve">- </w:t>
            </w:r>
            <w:proofErr w:type="gramStart"/>
            <w:r>
              <w:t>э</w:t>
            </w:r>
            <w:proofErr w:type="gramEnd"/>
            <w:r>
              <w:t>ффективно использует</w:t>
            </w:r>
            <w:r w:rsidRPr="00297CCE">
              <w:t xml:space="preserve"> в профессио</w:t>
            </w:r>
            <w:r>
              <w:t>нальной деятельности необходимую техническою документацию</w:t>
            </w:r>
            <w:r w:rsidRPr="00297CCE">
              <w:t>, в том числе на английском языке.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  <w:tr w:rsidR="00B17002" w:rsidRPr="001314C3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Pr="00BF2C5B" w:rsidRDefault="00B17002" w:rsidP="000824E4">
            <w:pPr>
              <w:jc w:val="both"/>
            </w:pPr>
            <w:r>
              <w:t>ОК 11.</w:t>
            </w:r>
            <w:r w:rsidRPr="00E929C6">
              <w:rPr>
                <w:b/>
                <w:i/>
              </w:rPr>
              <w:t xml:space="preserve"> </w:t>
            </w:r>
            <w:r>
              <w:t>Планировать</w:t>
            </w:r>
            <w:r w:rsidRPr="00BF2C5B">
              <w:t xml:space="preserve"> предпринимательскую деятельность в профессиональной сфере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17002" w:rsidRDefault="00B17002" w:rsidP="00B17002">
            <w:r>
              <w:rPr>
                <w:bCs/>
              </w:rPr>
              <w:t>- эффективно планирует</w:t>
            </w:r>
            <w:r w:rsidRPr="00297CCE">
              <w:rPr>
                <w:bCs/>
              </w:rPr>
              <w:t xml:space="preserve">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17002" w:rsidRPr="001314C3" w:rsidRDefault="00B17002" w:rsidP="000824E4">
            <w:pPr>
              <w:jc w:val="both"/>
              <w:rPr>
                <w:bCs/>
              </w:rPr>
            </w:pPr>
          </w:p>
        </w:tc>
      </w:tr>
    </w:tbl>
    <w:p w:rsidR="00017B71" w:rsidRDefault="00017B71" w:rsidP="00017B71">
      <w:pPr>
        <w:jc w:val="center"/>
        <w:rPr>
          <w:b/>
        </w:rPr>
      </w:pPr>
    </w:p>
    <w:p w:rsidR="00017B71" w:rsidRPr="0087281C" w:rsidRDefault="00017B71" w:rsidP="00017B71">
      <w:pPr>
        <w:jc w:val="center"/>
        <w:rPr>
          <w:b/>
        </w:rPr>
      </w:pPr>
      <w:r w:rsidRPr="006605C9">
        <w:rPr>
          <w:b/>
        </w:rPr>
        <w:t>Виды и качество выполнения работ с целью оценки сформированности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3780"/>
        <w:gridCol w:w="2083"/>
      </w:tblGrid>
      <w:tr w:rsidR="00017B71" w:rsidRPr="004415ED">
        <w:tc>
          <w:tcPr>
            <w:tcW w:w="3708" w:type="dxa"/>
            <w:shd w:val="clear" w:color="auto" w:fill="auto"/>
            <w:vAlign w:val="center"/>
          </w:tcPr>
          <w:p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017B71" w:rsidRPr="0087281C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 xml:space="preserve">Виды и объем работ, выполненных </w:t>
            </w:r>
            <w:proofErr w:type="gramStart"/>
            <w:r w:rsidRPr="0087281C">
              <w:rPr>
                <w:b/>
                <w:bCs/>
              </w:rPr>
              <w:t>обучающимся</w:t>
            </w:r>
            <w:proofErr w:type="gramEnd"/>
            <w:r w:rsidRPr="0087281C">
              <w:rPr>
                <w:b/>
                <w:bCs/>
              </w:rPr>
              <w:t xml:space="preserve"> во время практики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017B71" w:rsidRPr="0087281C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>Качество выполнения работ</w:t>
            </w:r>
          </w:p>
          <w:p w:rsidR="00017B71" w:rsidRPr="004415ED" w:rsidRDefault="00017B71" w:rsidP="000824E4">
            <w:pPr>
              <w:jc w:val="center"/>
              <w:rPr>
                <w:b/>
                <w:bCs/>
              </w:rPr>
            </w:pPr>
            <w:r w:rsidRPr="0087281C">
              <w:rPr>
                <w:b/>
                <w:bCs/>
              </w:rPr>
              <w:t>(оценка)</w:t>
            </w:r>
          </w:p>
        </w:tc>
      </w:tr>
      <w:tr w:rsidR="007E2FF4" w:rsidRPr="004415ED">
        <w:trPr>
          <w:trHeight w:val="637"/>
        </w:trPr>
        <w:tc>
          <w:tcPr>
            <w:tcW w:w="3708" w:type="dxa"/>
            <w:shd w:val="clear" w:color="auto" w:fill="auto"/>
          </w:tcPr>
          <w:p w:rsidR="007E2FF4" w:rsidRPr="00105E1D" w:rsidRDefault="00B17002" w:rsidP="007E2FF4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="007E2FF4" w:rsidRPr="00105E1D">
              <w:rPr>
                <w:bCs/>
              </w:rPr>
              <w:t>.1</w:t>
            </w:r>
            <w:proofErr w:type="gramStart"/>
            <w:r w:rsidRPr="00466F70">
              <w:rPr>
                <w:rFonts w:eastAsia="Times New Roman"/>
                <w:bCs/>
                <w:iCs/>
                <w:lang w:eastAsia="en-US"/>
              </w:rPr>
              <w:t xml:space="preserve"> П</w:t>
            </w:r>
            <w:proofErr w:type="gramEnd"/>
            <w:r w:rsidRPr="00466F70">
              <w:rPr>
                <w:rFonts w:eastAsia="Times New Roman"/>
                <w:bCs/>
                <w:iCs/>
                <w:lang w:eastAsia="en-US"/>
              </w:rPr>
              <w:t xml:space="preserve">ланировать деятельность структурных </w:t>
            </w:r>
            <w:r w:rsidRPr="00466F70">
              <w:rPr>
                <w:rFonts w:eastAsia="Times New Roman"/>
                <w:bCs/>
                <w:iCs/>
                <w:lang w:eastAsia="en-US"/>
              </w:rPr>
              <w:lastRenderedPageBreak/>
              <w:t xml:space="preserve">подразделений по предоставлению </w:t>
            </w:r>
            <w:proofErr w:type="spellStart"/>
            <w:r w:rsidRPr="00466F70">
              <w:rPr>
                <w:rFonts w:eastAsia="Times New Roman"/>
                <w:bCs/>
                <w:iCs/>
                <w:lang w:eastAsia="en-US"/>
              </w:rPr>
              <w:t>телематических</w:t>
            </w:r>
            <w:proofErr w:type="spellEnd"/>
            <w:r w:rsidRPr="00466F70">
              <w:rPr>
                <w:rFonts w:eastAsia="Times New Roman"/>
                <w:bCs/>
                <w:iCs/>
                <w:lang w:eastAsia="en-US"/>
              </w:rPr>
              <w:t xml:space="preserve"> услуг</w:t>
            </w:r>
            <w:r>
              <w:rPr>
                <w:rFonts w:eastAsia="Times New Roman"/>
                <w:bCs/>
                <w:iCs/>
                <w:lang w:eastAsia="en-US"/>
              </w:rPr>
              <w:t>.</w:t>
            </w:r>
          </w:p>
          <w:p w:rsidR="007E2FF4" w:rsidRPr="00FC5ECB" w:rsidRDefault="007E2FF4" w:rsidP="007E2FF4">
            <w:pPr>
              <w:jc w:val="both"/>
              <w:rPr>
                <w:bCs/>
              </w:rPr>
            </w:pPr>
          </w:p>
        </w:tc>
        <w:tc>
          <w:tcPr>
            <w:tcW w:w="3780" w:type="dxa"/>
            <w:shd w:val="clear" w:color="auto" w:fill="auto"/>
          </w:tcPr>
          <w:p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lastRenderedPageBreak/>
              <w:t>- знает п</w:t>
            </w:r>
            <w:r w:rsidRPr="008F338C">
              <w:rPr>
                <w:rFonts w:eastAsia="Times New Roman"/>
                <w:spacing w:val="-6"/>
                <w:lang w:eastAsia="en-US"/>
              </w:rPr>
              <w:t>ринципы и мето</w:t>
            </w:r>
            <w:r>
              <w:rPr>
                <w:rFonts w:eastAsia="Times New Roman"/>
                <w:spacing w:val="-6"/>
                <w:lang w:eastAsia="en-US"/>
              </w:rPr>
              <w:t>ды внутрифирменного планирования.</w:t>
            </w:r>
          </w:p>
          <w:p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lastRenderedPageBreak/>
              <w:t>- знает ф</w:t>
            </w:r>
            <w:r w:rsidRPr="008F338C">
              <w:rPr>
                <w:rFonts w:eastAsia="Times New Roman"/>
                <w:spacing w:val="-6"/>
                <w:lang w:eastAsia="en-US"/>
              </w:rPr>
              <w:t>орм планирования и вид</w:t>
            </w:r>
            <w:r>
              <w:rPr>
                <w:rFonts w:eastAsia="Times New Roman"/>
                <w:spacing w:val="-6"/>
                <w:lang w:eastAsia="en-US"/>
              </w:rPr>
              <w:t>ов планов.</w:t>
            </w:r>
          </w:p>
          <w:p w:rsidR="00B17002" w:rsidRPr="008F338C" w:rsidRDefault="00B17002" w:rsidP="00B17002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- определяет</w:t>
            </w:r>
            <w:r w:rsidRPr="008F338C">
              <w:rPr>
                <w:rFonts w:eastAsia="Times New Roman"/>
                <w:lang w:eastAsia="en-US"/>
              </w:rPr>
              <w:t xml:space="preserve"> миссию, цели, стратегию </w:t>
            </w:r>
            <w:r>
              <w:rPr>
                <w:rFonts w:eastAsia="Times New Roman"/>
                <w:lang w:eastAsia="en-US"/>
              </w:rPr>
              <w:t>структурного подразделения.</w:t>
            </w:r>
            <w:r w:rsidRPr="008F338C">
              <w:rPr>
                <w:rFonts w:eastAsia="Times New Roman"/>
                <w:lang w:eastAsia="en-US"/>
              </w:rPr>
              <w:t xml:space="preserve"> </w:t>
            </w:r>
          </w:p>
          <w:p w:rsidR="00B17002" w:rsidRPr="008F338C" w:rsidRDefault="00B17002" w:rsidP="00B17002">
            <w:pPr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-планирует</w:t>
            </w:r>
            <w:r w:rsidRPr="008F338C">
              <w:rPr>
                <w:rFonts w:eastAsia="Times New Roman"/>
                <w:lang w:eastAsia="en-US"/>
              </w:rPr>
              <w:t xml:space="preserve"> бюджет </w:t>
            </w:r>
            <w:r>
              <w:rPr>
                <w:rFonts w:eastAsia="Times New Roman"/>
                <w:color w:val="000000"/>
                <w:lang w:eastAsia="en-US"/>
              </w:rPr>
              <w:t>структурного подразделения.</w:t>
            </w:r>
          </w:p>
          <w:p w:rsidR="00B17002" w:rsidRPr="008F338C" w:rsidRDefault="00B17002" w:rsidP="00B17002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-планирует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создание собственного дела в соответствии с важнейшими</w:t>
            </w:r>
            <w:r>
              <w:rPr>
                <w:rFonts w:eastAsia="Times New Roman"/>
                <w:spacing w:val="-6"/>
                <w:lang w:eastAsia="en-US"/>
              </w:rPr>
              <w:t xml:space="preserve"> рыночными принципами.</w:t>
            </w:r>
          </w:p>
          <w:p w:rsidR="007E2FF4" w:rsidRPr="008914BB" w:rsidRDefault="007E2FF4" w:rsidP="007E2FF4">
            <w:pPr>
              <w:jc w:val="both"/>
              <w:rPr>
                <w:color w:val="FF0000"/>
              </w:rPr>
            </w:pPr>
          </w:p>
        </w:tc>
        <w:tc>
          <w:tcPr>
            <w:tcW w:w="2083" w:type="dxa"/>
            <w:shd w:val="clear" w:color="auto" w:fill="auto"/>
          </w:tcPr>
          <w:p w:rsidR="007E2FF4" w:rsidRPr="002D02D4" w:rsidRDefault="007E2FF4" w:rsidP="000824E4">
            <w:pPr>
              <w:jc w:val="both"/>
              <w:rPr>
                <w:bCs/>
              </w:rPr>
            </w:pPr>
          </w:p>
        </w:tc>
      </w:tr>
      <w:tr w:rsidR="007E2FF4" w:rsidRPr="004415ED">
        <w:trPr>
          <w:trHeight w:val="637"/>
        </w:trPr>
        <w:tc>
          <w:tcPr>
            <w:tcW w:w="3708" w:type="dxa"/>
            <w:shd w:val="clear" w:color="auto" w:fill="auto"/>
          </w:tcPr>
          <w:p w:rsidR="007E2FF4" w:rsidRPr="003A6DFB" w:rsidRDefault="008660E5" w:rsidP="008660E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 4</w:t>
            </w:r>
            <w:r w:rsidRPr="00105E1D">
              <w:rPr>
                <w:bCs/>
              </w:rPr>
              <w:t>.2</w:t>
            </w:r>
            <w:proofErr w:type="gramStart"/>
            <w:r w:rsidRPr="00466F70">
              <w:t xml:space="preserve"> О</w:t>
            </w:r>
            <w:proofErr w:type="gramEnd"/>
            <w:r w:rsidRPr="00466F70">
              <w:t xml:space="preserve">беспечивать текущую деятельность структурных подразделений, отвечающих за предоставление </w:t>
            </w:r>
            <w:proofErr w:type="spellStart"/>
            <w:r w:rsidRPr="00466F70">
              <w:t>телематических</w:t>
            </w:r>
            <w:proofErr w:type="spellEnd"/>
            <w:r w:rsidRPr="00466F70">
              <w:t xml:space="preserve"> услуг, материально-техническими ресурсами</w:t>
            </w:r>
          </w:p>
        </w:tc>
        <w:tc>
          <w:tcPr>
            <w:tcW w:w="3780" w:type="dxa"/>
            <w:shd w:val="clear" w:color="auto" w:fill="auto"/>
          </w:tcPr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-знает Законы</w:t>
            </w:r>
            <w:r w:rsidRPr="008F338C">
              <w:rPr>
                <w:rFonts w:eastAsia="Times New Roman"/>
                <w:lang w:eastAsia="en-US"/>
              </w:rPr>
              <w:t xml:space="preserve"> РФ: Гражданский Кодекс Российской Федерации в области организации труда и п</w:t>
            </w:r>
            <w:r>
              <w:rPr>
                <w:rFonts w:eastAsia="Times New Roman"/>
                <w:lang w:eastAsia="en-US"/>
              </w:rPr>
              <w:t>редпринимательской деятельности.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 «О связи».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</w:t>
            </w:r>
            <w:r>
              <w:rPr>
                <w:rFonts w:eastAsia="Times New Roman"/>
                <w:spacing w:val="-6"/>
                <w:lang w:eastAsia="en-US"/>
              </w:rPr>
              <w:t>О защите прав потребителей».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с</w:t>
            </w:r>
            <w:r w:rsidRPr="00553331">
              <w:rPr>
                <w:rFonts w:eastAsia="Times New Roman"/>
                <w:lang w:eastAsia="en-US"/>
              </w:rPr>
              <w:t>овр</w:t>
            </w:r>
            <w:r>
              <w:rPr>
                <w:rFonts w:eastAsia="Times New Roman"/>
                <w:lang w:eastAsia="en-US"/>
              </w:rPr>
              <w:t>еменное состояние</w:t>
            </w:r>
            <w:r w:rsidRPr="008F338C">
              <w:rPr>
                <w:rFonts w:eastAsia="Times New Roman"/>
                <w:lang w:eastAsia="en-US"/>
              </w:rPr>
              <w:t xml:space="preserve"> и перспектив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развития телекоммуникационно</w:t>
            </w:r>
            <w:r>
              <w:rPr>
                <w:rFonts w:eastAsia="Times New Roman"/>
                <w:lang w:eastAsia="en-US"/>
              </w:rPr>
              <w:t>го сектора Российской Федерации.</w:t>
            </w:r>
          </w:p>
          <w:p w:rsidR="008660E5" w:rsidRPr="008F338C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2"/>
                <w:u w:val="single"/>
                <w:lang w:eastAsia="en-US"/>
              </w:rPr>
              <w:t>-знает м</w:t>
            </w:r>
            <w:r>
              <w:rPr>
                <w:rFonts w:eastAsia="Times New Roman"/>
                <w:spacing w:val="2"/>
                <w:lang w:eastAsia="en-US"/>
              </w:rPr>
              <w:t>етоды</w:t>
            </w:r>
            <w:r w:rsidRPr="008F338C">
              <w:rPr>
                <w:rFonts w:eastAsia="Times New Roman"/>
                <w:spacing w:val="2"/>
                <w:lang w:eastAsia="en-US"/>
              </w:rPr>
              <w:t xml:space="preserve"> </w:t>
            </w:r>
            <w:proofErr w:type="gramStart"/>
            <w:r w:rsidRPr="008F338C">
              <w:rPr>
                <w:rFonts w:eastAsia="Times New Roman"/>
                <w:spacing w:val="2"/>
                <w:lang w:eastAsia="en-US"/>
              </w:rPr>
              <w:t>расчета показа</w:t>
            </w:r>
            <w:r>
              <w:rPr>
                <w:rFonts w:eastAsia="Times New Roman"/>
                <w:spacing w:val="2"/>
                <w:lang w:eastAsia="en-US"/>
              </w:rPr>
              <w:t>телей производительности труда</w:t>
            </w:r>
            <w:proofErr w:type="gramEnd"/>
            <w:r>
              <w:rPr>
                <w:rFonts w:eastAsia="Times New Roman"/>
                <w:spacing w:val="2"/>
                <w:lang w:eastAsia="en-US"/>
              </w:rPr>
              <w:t>.</w:t>
            </w:r>
          </w:p>
          <w:p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сущность</w:t>
            </w:r>
            <w:r w:rsidRPr="008F338C">
              <w:rPr>
                <w:rFonts w:eastAsia="Times New Roman"/>
                <w:lang w:eastAsia="en-US"/>
              </w:rPr>
              <w:t>, значения и напра</w:t>
            </w:r>
            <w:r>
              <w:rPr>
                <w:rFonts w:eastAsia="Times New Roman"/>
                <w:lang w:eastAsia="en-US"/>
              </w:rPr>
              <w:t>вления деятельности организации.</w:t>
            </w:r>
          </w:p>
          <w:p w:rsidR="008660E5" w:rsidRPr="00AE7A30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виды</w:t>
            </w:r>
            <w:r w:rsidRPr="008F338C">
              <w:rPr>
                <w:rFonts w:eastAsia="Times New Roman"/>
                <w:lang w:eastAsia="en-US"/>
              </w:rPr>
              <w:t xml:space="preserve"> структурных подразделений, отвечающих за пред</w:t>
            </w:r>
            <w:r>
              <w:rPr>
                <w:rFonts w:eastAsia="Times New Roman"/>
                <w:lang w:eastAsia="en-US"/>
              </w:rPr>
              <w:t xml:space="preserve">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услуг.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истемы   расчета бюджета структурных подразделений организации, отвечающих за пред</w:t>
            </w:r>
            <w:r>
              <w:rPr>
                <w:rFonts w:eastAsia="Times New Roman"/>
                <w:lang w:eastAsia="en-US"/>
              </w:rPr>
              <w:t xml:space="preserve">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услуг.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принципы</w:t>
            </w:r>
            <w:r w:rsidRPr="008F338C">
              <w:rPr>
                <w:rFonts w:eastAsia="Times New Roman"/>
                <w:lang w:eastAsia="en-US"/>
              </w:rPr>
              <w:t>, форм</w:t>
            </w:r>
            <w:r>
              <w:rPr>
                <w:rFonts w:eastAsia="Times New Roman"/>
                <w:lang w:eastAsia="en-US"/>
              </w:rPr>
              <w:t>ы и методы</w:t>
            </w:r>
            <w:r w:rsidRPr="008F338C">
              <w:rPr>
                <w:rFonts w:eastAsia="Times New Roman"/>
                <w:lang w:eastAsia="en-US"/>
              </w:rPr>
              <w:t xml:space="preserve"> организации производственного и технологического процессов эксплуатации телекоммуникационных систем и информацион</w:t>
            </w:r>
            <w:r>
              <w:rPr>
                <w:rFonts w:eastAsia="Times New Roman"/>
                <w:lang w:eastAsia="en-US"/>
              </w:rPr>
              <w:t>но-коммуникационных сетей связи.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ф</w:t>
            </w:r>
            <w:r w:rsidRPr="008F338C">
              <w:rPr>
                <w:rFonts w:eastAsia="Times New Roman"/>
                <w:lang w:eastAsia="en-US"/>
              </w:rPr>
              <w:t>орм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и систем</w:t>
            </w:r>
            <w:r>
              <w:rPr>
                <w:rFonts w:eastAsia="Times New Roman"/>
                <w:lang w:eastAsia="en-US"/>
              </w:rPr>
              <w:t>ы оплаты труда, виды</w:t>
            </w:r>
            <w:r w:rsidRPr="008F338C">
              <w:rPr>
                <w:rFonts w:eastAsia="Times New Roman"/>
                <w:lang w:eastAsia="en-US"/>
              </w:rPr>
              <w:t xml:space="preserve"> стимули</w:t>
            </w:r>
            <w:r>
              <w:rPr>
                <w:rFonts w:eastAsia="Times New Roman"/>
                <w:lang w:eastAsia="en-US"/>
              </w:rPr>
              <w:t>рующих и компенсационных выплат.</w:t>
            </w:r>
          </w:p>
          <w:p w:rsidR="008660E5" w:rsidRDefault="008660E5" w:rsidP="008660E5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spacing w:val="-6"/>
                <w:lang w:eastAsia="en-US"/>
              </w:rPr>
              <w:t>-</w:t>
            </w:r>
            <w:r w:rsidRPr="00553331">
              <w:rPr>
                <w:rFonts w:eastAsia="Times New Roman"/>
                <w:spacing w:val="-6"/>
                <w:lang w:eastAsia="en-US"/>
              </w:rPr>
              <w:t>знает</w:t>
            </w:r>
            <w:r>
              <w:rPr>
                <w:rFonts w:eastAsia="Times New Roman"/>
                <w:spacing w:val="-6"/>
                <w:lang w:eastAsia="en-US"/>
              </w:rPr>
              <w:t xml:space="preserve"> </w:t>
            </w:r>
            <w:r>
              <w:rPr>
                <w:rFonts w:eastAsia="Times New Roman"/>
                <w:bCs/>
              </w:rPr>
              <w:t>с</w:t>
            </w:r>
            <w:r w:rsidRPr="008F338C">
              <w:rPr>
                <w:rFonts w:eastAsia="Times New Roman"/>
              </w:rPr>
              <w:t>истем</w:t>
            </w:r>
            <w:r>
              <w:rPr>
                <w:rFonts w:eastAsia="Times New Roman"/>
              </w:rPr>
              <w:t>у</w:t>
            </w:r>
            <w:r w:rsidRPr="008F338C">
              <w:rPr>
                <w:rFonts w:eastAsia="Times New Roman"/>
              </w:rPr>
              <w:t xml:space="preserve"> показателей и нормативов качества обслуживания и качества услуг связи</w:t>
            </w:r>
            <w:r>
              <w:rPr>
                <w:rFonts w:eastAsia="Times New Roman"/>
              </w:rPr>
              <w:t>.</w:t>
            </w:r>
          </w:p>
          <w:p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</w:p>
          <w:p w:rsidR="008660E5" w:rsidRPr="008F338C" w:rsidRDefault="008660E5" w:rsidP="008660E5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-р</w:t>
            </w:r>
            <w:r>
              <w:rPr>
                <w:rFonts w:eastAsia="Times New Roman"/>
                <w:bCs/>
                <w:lang w:eastAsia="en-US"/>
              </w:rPr>
              <w:t>ассчитывает</w:t>
            </w:r>
            <w:r w:rsidRPr="008F338C">
              <w:rPr>
                <w:rFonts w:eastAsia="Times New Roman"/>
                <w:bCs/>
                <w:lang w:eastAsia="en-US"/>
              </w:rPr>
              <w:t xml:space="preserve"> производственную мощность организации (цеха, участка) и длит</w:t>
            </w:r>
            <w:r>
              <w:rPr>
                <w:rFonts w:eastAsia="Times New Roman"/>
                <w:bCs/>
                <w:lang w:eastAsia="en-US"/>
              </w:rPr>
              <w:t>ельность производственного цикл.</w:t>
            </w:r>
          </w:p>
          <w:p w:rsidR="008660E5" w:rsidRPr="008F338C" w:rsidRDefault="008660E5" w:rsidP="008660E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-рассчитывает</w:t>
            </w:r>
            <w:r w:rsidRPr="008F338C">
              <w:rPr>
                <w:bCs/>
                <w:lang w:eastAsia="en-US"/>
              </w:rPr>
              <w:t xml:space="preserve"> нормы времени и норму выработки;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показатели, характеризующие эффективность организации обслуживания основного и вспомогательного производства;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показатели использования основных и оборотных средств;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:rsidR="008660E5" w:rsidRPr="008F338C" w:rsidRDefault="008660E5" w:rsidP="008660E5">
            <w:pPr>
              <w:rPr>
                <w:lang w:eastAsia="en-US"/>
              </w:rPr>
            </w:pPr>
            <w:r>
              <w:rPr>
                <w:spacing w:val="-6"/>
                <w:lang w:eastAsia="en-US"/>
              </w:rPr>
              <w:t>-рассчитывает</w:t>
            </w:r>
            <w:r w:rsidRPr="008F338C">
              <w:rPr>
                <w:spacing w:val="-6"/>
                <w:lang w:eastAsia="en-US"/>
              </w:rPr>
              <w:t xml:space="preserve"> среднесписочную численность работников и показатели движения кадров </w:t>
            </w:r>
            <w:r w:rsidRPr="008F338C">
              <w:rPr>
                <w:lang w:eastAsia="en-US"/>
              </w:rPr>
              <w:t xml:space="preserve">структурных подразделений, отвечающих за предоставление </w:t>
            </w:r>
            <w:proofErr w:type="spellStart"/>
            <w:r w:rsidRPr="008F338C">
              <w:rPr>
                <w:lang w:eastAsia="en-US"/>
              </w:rPr>
              <w:t>телематических</w:t>
            </w:r>
            <w:proofErr w:type="spellEnd"/>
            <w:r w:rsidRPr="008F338C">
              <w:rPr>
                <w:lang w:eastAsia="en-US"/>
              </w:rPr>
              <w:t xml:space="preserve"> услуг;</w:t>
            </w:r>
          </w:p>
          <w:p w:rsidR="008660E5" w:rsidRPr="008F338C" w:rsidRDefault="008660E5" w:rsidP="008660E5">
            <w:pPr>
              <w:rPr>
                <w:lang w:eastAsia="en-US"/>
              </w:rPr>
            </w:pPr>
            <w:r>
              <w:rPr>
                <w:lang w:eastAsia="en-US"/>
              </w:rPr>
              <w:t>-рассчитывает</w:t>
            </w:r>
            <w:r w:rsidRPr="008F338C">
              <w:rPr>
                <w:lang w:eastAsia="en-US"/>
              </w:rPr>
              <w:t xml:space="preserve"> технико-экономические показатели;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-пла</w:t>
            </w:r>
            <w:r>
              <w:rPr>
                <w:spacing w:val="-6"/>
                <w:lang w:eastAsia="en-US"/>
              </w:rPr>
              <w:t>нирует</w:t>
            </w:r>
            <w:r w:rsidRPr="008F338C">
              <w:rPr>
                <w:spacing w:val="-6"/>
                <w:lang w:eastAsia="en-US"/>
              </w:rPr>
              <w:t xml:space="preserve"> создание собственного дела в соответствии с важнейшими рыночными принципами;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-предлагает</w:t>
            </w:r>
            <w:r w:rsidRPr="008F338C">
              <w:rPr>
                <w:spacing w:val="-6"/>
                <w:lang w:eastAsia="en-US"/>
              </w:rPr>
              <w:t xml:space="preserve"> предпринимательские идеи для получения прибыли.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  -  рационально организует</w:t>
            </w:r>
            <w:r w:rsidRPr="008F338C">
              <w:rPr>
                <w:spacing w:val="-6"/>
                <w:lang w:eastAsia="en-US"/>
              </w:rPr>
              <w:t xml:space="preserve"> рабочие места,  обеспечивать их предметами и средствами труда;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 w:rsidRPr="008F338C">
              <w:rPr>
                <w:spacing w:val="-6"/>
                <w:lang w:eastAsia="en-US"/>
              </w:rPr>
              <w:t>- осуществл</w:t>
            </w:r>
            <w:r>
              <w:rPr>
                <w:spacing w:val="-6"/>
                <w:lang w:eastAsia="en-US"/>
              </w:rPr>
              <w:t>яет</w:t>
            </w:r>
            <w:r w:rsidRPr="008F338C">
              <w:rPr>
                <w:spacing w:val="-6"/>
                <w:lang w:eastAsia="en-US"/>
              </w:rPr>
              <w:t xml:space="preserve"> подбор необходимых материально-технических ресурсов для организации производственного процесса на основе анализа по ценам</w:t>
            </w:r>
            <w:r>
              <w:rPr>
                <w:spacing w:val="-6"/>
                <w:lang w:eastAsia="en-US"/>
              </w:rPr>
              <w:t xml:space="preserve"> и другим рыночным показателям;</w:t>
            </w:r>
          </w:p>
          <w:p w:rsidR="008660E5" w:rsidRPr="008F338C" w:rsidRDefault="008660E5" w:rsidP="008660E5">
            <w:pPr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-определяет</w:t>
            </w:r>
            <w:r w:rsidRPr="008F338C">
              <w:rPr>
                <w:spacing w:val="-6"/>
                <w:lang w:eastAsia="en-US"/>
              </w:rPr>
              <w:t xml:space="preserve"> производительность труда, выработку и трудоемкость;</w:t>
            </w:r>
          </w:p>
          <w:p w:rsidR="007E2FF4" w:rsidRPr="008914BB" w:rsidRDefault="008660E5" w:rsidP="008660E5">
            <w:pPr>
              <w:jc w:val="both"/>
              <w:rPr>
                <w:bCs/>
                <w:color w:val="FF0000"/>
              </w:rPr>
            </w:pPr>
            <w:r>
              <w:rPr>
                <w:rFonts w:eastAsia="Times New Roman"/>
                <w:spacing w:val="-6"/>
                <w:lang w:eastAsia="en-US"/>
              </w:rPr>
              <w:t>-оценивает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результаты деятельности структурных подразделений, </w:t>
            </w:r>
            <w:r w:rsidRPr="008F338C">
              <w:rPr>
                <w:rFonts w:eastAsia="Times New Roman"/>
                <w:lang w:eastAsia="en-US"/>
              </w:rPr>
              <w:t xml:space="preserve">отвечающих за предоставление </w:t>
            </w:r>
            <w:proofErr w:type="spellStart"/>
            <w:r w:rsidRPr="008F338C"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услуг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(доходы, прибыль, эффективность </w:t>
            </w:r>
            <w:r w:rsidRPr="008F338C">
              <w:rPr>
                <w:rFonts w:eastAsia="Times New Roman"/>
                <w:spacing w:val="-6"/>
                <w:lang w:eastAsia="en-US"/>
              </w:rPr>
              <w:lastRenderedPageBreak/>
              <w:t>деятельности) дл</w:t>
            </w:r>
            <w:r>
              <w:rPr>
                <w:rFonts w:eastAsia="Times New Roman"/>
                <w:spacing w:val="-6"/>
                <w:lang w:eastAsia="en-US"/>
              </w:rPr>
              <w:t>я оптимизации дальнейшей работ</w:t>
            </w:r>
          </w:p>
        </w:tc>
        <w:tc>
          <w:tcPr>
            <w:tcW w:w="2083" w:type="dxa"/>
            <w:shd w:val="clear" w:color="auto" w:fill="auto"/>
          </w:tcPr>
          <w:p w:rsidR="007E2FF4" w:rsidRPr="00D9430D" w:rsidRDefault="007E2FF4" w:rsidP="000824E4">
            <w:pPr>
              <w:jc w:val="both"/>
              <w:rPr>
                <w:bCs/>
              </w:rPr>
            </w:pPr>
          </w:p>
        </w:tc>
      </w:tr>
      <w:tr w:rsidR="007E2FF4" w:rsidRPr="004415ED">
        <w:trPr>
          <w:trHeight w:val="637"/>
        </w:trPr>
        <w:tc>
          <w:tcPr>
            <w:tcW w:w="3708" w:type="dxa"/>
            <w:shd w:val="clear" w:color="auto" w:fill="auto"/>
          </w:tcPr>
          <w:p w:rsidR="008660E5" w:rsidRDefault="008660E5" w:rsidP="007E2FF4">
            <w:pPr>
              <w:jc w:val="both"/>
              <w:rPr>
                <w:bCs/>
              </w:rPr>
            </w:pPr>
          </w:p>
          <w:p w:rsidR="007E2FF4" w:rsidRPr="00105E1D" w:rsidRDefault="008660E5" w:rsidP="007E2FF4">
            <w:pPr>
              <w:jc w:val="both"/>
              <w:rPr>
                <w:bCs/>
              </w:rPr>
            </w:pPr>
            <w:r>
              <w:rPr>
                <w:bCs/>
              </w:rPr>
              <w:t>ПК 4</w:t>
            </w:r>
            <w:r w:rsidRPr="00105E1D">
              <w:rPr>
                <w:bCs/>
              </w:rPr>
              <w:t>.3</w:t>
            </w:r>
            <w:proofErr w:type="gramStart"/>
            <w:r w:rsidRPr="00105E1D">
              <w:rPr>
                <w:bCs/>
              </w:rPr>
              <w:t xml:space="preserve"> </w:t>
            </w:r>
            <w:r w:rsidRPr="00466F70">
              <w:t>О</w:t>
            </w:r>
            <w:proofErr w:type="gramEnd"/>
            <w:r w:rsidRPr="00466F70">
              <w:t>рганизовывать работу подчиненного персонала.</w:t>
            </w:r>
          </w:p>
          <w:p w:rsidR="007E2FF4" w:rsidRPr="003A6DFB" w:rsidRDefault="007E2FF4" w:rsidP="007E2FF4">
            <w:pPr>
              <w:jc w:val="both"/>
              <w:rPr>
                <w:bCs/>
              </w:rPr>
            </w:pPr>
          </w:p>
        </w:tc>
        <w:tc>
          <w:tcPr>
            <w:tcW w:w="3780" w:type="dxa"/>
            <w:shd w:val="clear" w:color="auto" w:fill="auto"/>
          </w:tcPr>
          <w:p w:rsidR="008660E5" w:rsidRDefault="008660E5" w:rsidP="008660E5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</w:rPr>
              <w:t>знает принципы</w:t>
            </w:r>
            <w:r w:rsidRPr="008F338C">
              <w:rPr>
                <w:rFonts w:eastAsia="Times New Roman"/>
              </w:rPr>
              <w:t xml:space="preserve"> </w:t>
            </w:r>
            <w:proofErr w:type="spellStart"/>
            <w:r w:rsidRPr="008F338C">
              <w:rPr>
                <w:rFonts w:eastAsia="Times New Roman"/>
              </w:rPr>
              <w:t>межфункционального</w:t>
            </w:r>
            <w:proofErr w:type="spellEnd"/>
            <w:r w:rsidRPr="008F338C">
              <w:rPr>
                <w:rFonts w:eastAsia="Times New Roman"/>
              </w:rPr>
              <w:t xml:space="preserve"> взаимодействия</w:t>
            </w:r>
            <w:r>
              <w:rPr>
                <w:rFonts w:eastAsia="Times New Roman"/>
              </w:rPr>
              <w:t>.</w:t>
            </w:r>
          </w:p>
          <w:p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</w:t>
            </w:r>
            <w:r w:rsidRPr="008F338C">
              <w:rPr>
                <w:rFonts w:eastAsia="Times New Roman"/>
                <w:lang w:eastAsia="en-US"/>
              </w:rPr>
              <w:t>труктур</w:t>
            </w:r>
            <w:r>
              <w:rPr>
                <w:rFonts w:eastAsia="Times New Roman"/>
                <w:lang w:eastAsia="en-US"/>
              </w:rPr>
              <w:t>ы</w:t>
            </w:r>
            <w:r w:rsidRPr="008F338C">
              <w:rPr>
                <w:rFonts w:eastAsia="Times New Roman"/>
                <w:lang w:eastAsia="en-US"/>
              </w:rPr>
              <w:t xml:space="preserve"> организации, организац</w:t>
            </w:r>
            <w:r>
              <w:rPr>
                <w:rFonts w:eastAsia="Times New Roman"/>
                <w:lang w:eastAsia="en-US"/>
              </w:rPr>
              <w:t>ию рабочих мест и условий труда.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современные технологии</w:t>
            </w:r>
            <w:r w:rsidRPr="008F338C">
              <w:rPr>
                <w:rFonts w:eastAsia="Times New Roman"/>
                <w:lang w:eastAsia="en-US"/>
              </w:rPr>
              <w:t xml:space="preserve"> управл</w:t>
            </w:r>
            <w:r>
              <w:rPr>
                <w:rFonts w:eastAsia="Times New Roman"/>
                <w:lang w:eastAsia="en-US"/>
              </w:rPr>
              <w:t>ения подразделением организации.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принципы</w:t>
            </w:r>
            <w:r w:rsidRPr="008F338C">
              <w:rPr>
                <w:rFonts w:eastAsia="Times New Roman"/>
                <w:lang w:eastAsia="en-US"/>
              </w:rPr>
              <w:t xml:space="preserve"> делового общения </w:t>
            </w:r>
            <w:r>
              <w:rPr>
                <w:rFonts w:eastAsia="Times New Roman"/>
                <w:lang w:eastAsia="en-US"/>
              </w:rPr>
              <w:t>в коллективе и делового этикета.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методы</w:t>
            </w:r>
            <w:r w:rsidRPr="008F338C">
              <w:rPr>
                <w:rFonts w:eastAsia="Times New Roman"/>
                <w:lang w:eastAsia="en-US"/>
              </w:rPr>
              <w:t xml:space="preserve"> констр</w:t>
            </w:r>
            <w:r>
              <w:rPr>
                <w:rFonts w:eastAsia="Times New Roman"/>
                <w:lang w:eastAsia="en-US"/>
              </w:rPr>
              <w:t>уктивного разрешения конфликтов.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spacing w:val="-4"/>
                <w:lang w:eastAsia="en-US"/>
              </w:rPr>
              <w:t>э</w:t>
            </w:r>
            <w:r w:rsidRPr="008F338C">
              <w:rPr>
                <w:rFonts w:eastAsia="Times New Roman"/>
                <w:spacing w:val="-4"/>
                <w:lang w:eastAsia="en-US"/>
              </w:rPr>
              <w:t>л</w:t>
            </w:r>
            <w:r>
              <w:rPr>
                <w:rFonts w:eastAsia="Times New Roman"/>
                <w:spacing w:val="-4"/>
                <w:lang w:eastAsia="en-US"/>
              </w:rPr>
              <w:t>ементы</w:t>
            </w:r>
            <w:r w:rsidRPr="008F338C">
              <w:rPr>
                <w:rFonts w:eastAsia="Times New Roman"/>
                <w:spacing w:val="-4"/>
                <w:lang w:eastAsia="en-US"/>
              </w:rPr>
              <w:t xml:space="preserve"> PR-технологий при продвижении услуг связи конкретным потребителям.</w:t>
            </w:r>
          </w:p>
          <w:p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Федеральный закон</w:t>
            </w:r>
            <w:r w:rsidRPr="008F338C">
              <w:rPr>
                <w:rFonts w:eastAsia="Times New Roman"/>
                <w:lang w:eastAsia="en-US"/>
              </w:rPr>
              <w:t xml:space="preserve"> «О защите прав потребителей» в области предоставления </w:t>
            </w:r>
            <w:r>
              <w:rPr>
                <w:rFonts w:eastAsia="Times New Roman"/>
                <w:lang w:eastAsia="en-US"/>
              </w:rPr>
              <w:t xml:space="preserve">качественных услуг потребителям. </w:t>
            </w:r>
          </w:p>
          <w:p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 xml:space="preserve">-знает </w:t>
            </w:r>
            <w:r>
              <w:rPr>
                <w:rFonts w:eastAsia="Times New Roman"/>
                <w:lang w:eastAsia="en-US"/>
              </w:rPr>
              <w:t>структуру</w:t>
            </w:r>
            <w:r w:rsidRPr="008F338C">
              <w:rPr>
                <w:rFonts w:eastAsia="Times New Roman"/>
                <w:lang w:eastAsia="en-US"/>
              </w:rPr>
              <w:t xml:space="preserve"> кадров операторов связи и показателей их движения</w:t>
            </w:r>
          </w:p>
          <w:p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-разрабатывает</w:t>
            </w:r>
            <w:r w:rsidRPr="008F338C">
              <w:rPr>
                <w:rFonts w:eastAsia="Times New Roman"/>
                <w:lang w:eastAsia="en-US"/>
              </w:rPr>
              <w:t xml:space="preserve"> предложения к документам, регламентирующим производственную деятельность персонала структурных подразделений, отвечающих за предоставление </w:t>
            </w:r>
            <w:proofErr w:type="spellStart"/>
            <w:r w:rsidRPr="008F338C"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 w:rsidRPr="008F338C">
              <w:rPr>
                <w:rFonts w:eastAsia="Times New Roman"/>
                <w:lang w:eastAsia="en-US"/>
              </w:rPr>
              <w:t xml:space="preserve"> услуг: Положение о структурном подразделении, штатное расп</w:t>
            </w:r>
            <w:r>
              <w:rPr>
                <w:rFonts w:eastAsia="Times New Roman"/>
                <w:lang w:eastAsia="en-US"/>
              </w:rPr>
              <w:t>исание и должностные инструкции.</w:t>
            </w:r>
          </w:p>
          <w:p w:rsidR="008660E5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-осуществляет</w:t>
            </w:r>
            <w:r w:rsidRPr="008F338C">
              <w:rPr>
                <w:rFonts w:eastAsia="Times New Roman"/>
                <w:lang w:eastAsia="en-US"/>
              </w:rPr>
              <w:t xml:space="preserve"> расстановку кадров в соответствии с компетенцией работника, обеспечивать и</w:t>
            </w:r>
            <w:r>
              <w:rPr>
                <w:rFonts w:eastAsia="Times New Roman"/>
                <w:lang w:eastAsia="en-US"/>
              </w:rPr>
              <w:t>х предметами и средствами труда.</w:t>
            </w:r>
          </w:p>
          <w:p w:rsidR="008660E5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-мотивирует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работников на</w:t>
            </w:r>
            <w:r>
              <w:rPr>
                <w:rFonts w:eastAsia="Times New Roman"/>
                <w:spacing w:val="-6"/>
                <w:lang w:eastAsia="en-US"/>
              </w:rPr>
              <w:t xml:space="preserve"> решение производственных задач.</w:t>
            </w:r>
          </w:p>
          <w:p w:rsidR="008660E5" w:rsidRPr="008F338C" w:rsidRDefault="008660E5" w:rsidP="008660E5">
            <w:pPr>
              <w:rPr>
                <w:rFonts w:eastAsia="Times New Roman"/>
                <w:spacing w:val="-6"/>
                <w:lang w:eastAsia="en-US"/>
              </w:rPr>
            </w:pPr>
            <w:r>
              <w:rPr>
                <w:rFonts w:eastAsia="Times New Roman"/>
                <w:spacing w:val="-6"/>
                <w:lang w:eastAsia="en-US"/>
              </w:rPr>
              <w:t>-предотвращает</w:t>
            </w:r>
            <w:r w:rsidRPr="008F338C">
              <w:rPr>
                <w:rFonts w:eastAsia="Times New Roman"/>
                <w:spacing w:val="-6"/>
                <w:lang w:eastAsia="en-US"/>
              </w:rPr>
              <w:t xml:space="preserve"> воз</w:t>
            </w:r>
            <w:r>
              <w:rPr>
                <w:rFonts w:eastAsia="Times New Roman"/>
                <w:spacing w:val="-6"/>
                <w:lang w:eastAsia="en-US"/>
              </w:rPr>
              <w:t>никновение конфликтных ситуаций.</w:t>
            </w:r>
          </w:p>
          <w:p w:rsidR="008660E5" w:rsidRPr="008F338C" w:rsidRDefault="008660E5" w:rsidP="008660E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-применяет</w:t>
            </w:r>
            <w:r w:rsidRPr="008F338C">
              <w:rPr>
                <w:rFonts w:eastAsia="Times New Roman"/>
                <w:lang w:eastAsia="en-US"/>
              </w:rPr>
              <w:t xml:space="preserve"> различные виды </w:t>
            </w:r>
            <w:proofErr w:type="gramStart"/>
            <w:r w:rsidRPr="008F338C">
              <w:rPr>
                <w:rFonts w:eastAsia="Times New Roman"/>
                <w:lang w:eastAsia="en-US"/>
              </w:rPr>
              <w:t>контроля за</w:t>
            </w:r>
            <w:proofErr w:type="gramEnd"/>
            <w:r w:rsidRPr="008F338C">
              <w:rPr>
                <w:rFonts w:eastAsia="Times New Roman"/>
                <w:lang w:eastAsia="en-US"/>
              </w:rPr>
              <w:t xml:space="preserve"> деятельностью персонала структурных подразделений, отвечающих за пре</w:t>
            </w:r>
            <w:r>
              <w:rPr>
                <w:rFonts w:eastAsia="Times New Roman"/>
                <w:lang w:eastAsia="en-US"/>
              </w:rPr>
              <w:t xml:space="preserve">доставление </w:t>
            </w:r>
            <w:proofErr w:type="spellStart"/>
            <w:r>
              <w:rPr>
                <w:rFonts w:eastAsia="Times New Roman"/>
                <w:lang w:eastAsia="en-US"/>
              </w:rPr>
              <w:t>телематических</w:t>
            </w:r>
            <w:proofErr w:type="spellEnd"/>
            <w:r>
              <w:rPr>
                <w:rFonts w:eastAsia="Times New Roman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lang w:eastAsia="en-US"/>
              </w:rPr>
              <w:t>услу</w:t>
            </w:r>
            <w:proofErr w:type="spellEnd"/>
            <w:r>
              <w:rPr>
                <w:rFonts w:eastAsia="Times New Roman"/>
                <w:lang w:eastAsia="en-US"/>
              </w:rPr>
              <w:t>.</w:t>
            </w:r>
          </w:p>
          <w:p w:rsidR="007E2FF4" w:rsidRPr="008914BB" w:rsidRDefault="007E2FF4" w:rsidP="008660E5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2083" w:type="dxa"/>
            <w:shd w:val="clear" w:color="auto" w:fill="auto"/>
          </w:tcPr>
          <w:p w:rsidR="007E2FF4" w:rsidRPr="004415ED" w:rsidRDefault="007E2FF4" w:rsidP="000824E4">
            <w:pPr>
              <w:jc w:val="both"/>
              <w:rPr>
                <w:bCs/>
                <w:i/>
              </w:rPr>
            </w:pPr>
          </w:p>
        </w:tc>
      </w:tr>
      <w:tr w:rsidR="00017B71" w:rsidRPr="004415ED">
        <w:trPr>
          <w:trHeight w:val="637"/>
        </w:trPr>
        <w:tc>
          <w:tcPr>
            <w:tcW w:w="3708" w:type="dxa"/>
            <w:shd w:val="clear" w:color="auto" w:fill="auto"/>
          </w:tcPr>
          <w:p w:rsidR="00017B71" w:rsidRDefault="00017B71" w:rsidP="00082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05C9">
              <w:lastRenderedPageBreak/>
              <w:t xml:space="preserve">Итоговая оценка </w:t>
            </w:r>
            <w:r w:rsidRPr="006605C9">
              <w:rPr>
                <w:i/>
              </w:rPr>
              <w:t>(выводится на основе оценок за каждый вид работы</w:t>
            </w:r>
            <w:r>
              <w:rPr>
                <w:i/>
              </w:rPr>
              <w:t xml:space="preserve"> по </w:t>
            </w:r>
            <w:proofErr w:type="spellStart"/>
            <w:r>
              <w:rPr>
                <w:i/>
              </w:rPr>
              <w:t>пятибальной</w:t>
            </w:r>
            <w:proofErr w:type="spellEnd"/>
            <w:r>
              <w:rPr>
                <w:i/>
              </w:rPr>
              <w:t xml:space="preserve"> шкале</w:t>
            </w:r>
            <w:r w:rsidRPr="006605C9">
              <w:rPr>
                <w:i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017B71" w:rsidRDefault="00017B71" w:rsidP="000824E4">
            <w:pPr>
              <w:jc w:val="both"/>
            </w:pPr>
          </w:p>
        </w:tc>
        <w:tc>
          <w:tcPr>
            <w:tcW w:w="2083" w:type="dxa"/>
            <w:shd w:val="clear" w:color="auto" w:fill="auto"/>
          </w:tcPr>
          <w:p w:rsidR="00017B71" w:rsidRPr="002D02D4" w:rsidRDefault="00017B71" w:rsidP="000824E4">
            <w:pPr>
              <w:jc w:val="both"/>
              <w:rPr>
                <w:bCs/>
                <w:i/>
              </w:rPr>
            </w:pPr>
          </w:p>
        </w:tc>
      </w:tr>
    </w:tbl>
    <w:p w:rsidR="00017B71" w:rsidRPr="006E595D" w:rsidRDefault="00017B71" w:rsidP="00017B71">
      <w:pPr>
        <w:jc w:val="center"/>
        <w:rPr>
          <w:b/>
          <w:sz w:val="16"/>
          <w:szCs w:val="16"/>
        </w:rPr>
      </w:pPr>
    </w:p>
    <w:p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:rsidR="00017B71" w:rsidRPr="006E595D" w:rsidRDefault="00017B71" w:rsidP="00017B71">
      <w:pPr>
        <w:jc w:val="center"/>
        <w:rPr>
          <w:sz w:val="16"/>
          <w:szCs w:val="16"/>
        </w:rPr>
      </w:pPr>
    </w:p>
    <w:p w:rsidR="00017B71" w:rsidRPr="006605C9" w:rsidRDefault="00017B71" w:rsidP="00017B71">
      <w:r w:rsidRPr="006605C9">
        <w:rPr>
          <w:b/>
        </w:rPr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Default="00017B71" w:rsidP="00017B71"/>
    <w:p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>
        <w:t xml:space="preserve">1___ </w:t>
      </w:r>
      <w:r w:rsidRPr="006605C9">
        <w:t>г.</w:t>
      </w:r>
    </w:p>
    <w:p w:rsidR="00017B71" w:rsidRDefault="00017B71" w:rsidP="00017B71"/>
    <w:p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/>
    <w:p w:rsidR="00017B71" w:rsidRDefault="00017B71" w:rsidP="00017B71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Pr="006605C9" w:rsidRDefault="00017B71" w:rsidP="00017B71">
      <w:r>
        <w:t>МП</w:t>
      </w:r>
    </w:p>
    <w:p w:rsidR="00017B71" w:rsidRPr="00A77B5D" w:rsidRDefault="00017B71" w:rsidP="00017B71">
      <w:pPr>
        <w:jc w:val="center"/>
      </w:pPr>
    </w:p>
    <w:p w:rsidR="00017B71" w:rsidRDefault="00017B71" w:rsidP="00017B71"/>
    <w:p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12"/>
      <w:footerReference w:type="defaul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4B1" w:rsidRDefault="00F914B1">
      <w:r>
        <w:separator/>
      </w:r>
    </w:p>
  </w:endnote>
  <w:endnote w:type="continuationSeparator" w:id="1">
    <w:p w:rsidR="00F914B1" w:rsidRDefault="00F91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F42AD8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F42AD8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72A84">
      <w:rPr>
        <w:rStyle w:val="aa"/>
        <w:noProof/>
      </w:rPr>
      <w:t>2</w: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4B1" w:rsidRDefault="00F914B1">
      <w:r>
        <w:separator/>
      </w:r>
    </w:p>
  </w:footnote>
  <w:footnote w:type="continuationSeparator" w:id="1">
    <w:p w:rsidR="00F914B1" w:rsidRDefault="00F914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5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CB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31346B"/>
    <w:rsid w:val="00346D3A"/>
    <w:rsid w:val="003803BF"/>
    <w:rsid w:val="003832BA"/>
    <w:rsid w:val="00393117"/>
    <w:rsid w:val="003A3E78"/>
    <w:rsid w:val="003D3B2C"/>
    <w:rsid w:val="003F1EAB"/>
    <w:rsid w:val="00432D94"/>
    <w:rsid w:val="004E53F4"/>
    <w:rsid w:val="00532C10"/>
    <w:rsid w:val="00553331"/>
    <w:rsid w:val="0057022D"/>
    <w:rsid w:val="00587C6C"/>
    <w:rsid w:val="005D47B6"/>
    <w:rsid w:val="005E0C27"/>
    <w:rsid w:val="005E49EB"/>
    <w:rsid w:val="006379ED"/>
    <w:rsid w:val="006A42CD"/>
    <w:rsid w:val="006C02E6"/>
    <w:rsid w:val="006E72DF"/>
    <w:rsid w:val="007133A4"/>
    <w:rsid w:val="0071538B"/>
    <w:rsid w:val="007622E5"/>
    <w:rsid w:val="00764C8B"/>
    <w:rsid w:val="007A18B1"/>
    <w:rsid w:val="007B0BF6"/>
    <w:rsid w:val="007B479A"/>
    <w:rsid w:val="007C4F9B"/>
    <w:rsid w:val="007E2FF4"/>
    <w:rsid w:val="00802A39"/>
    <w:rsid w:val="008263B3"/>
    <w:rsid w:val="00833D06"/>
    <w:rsid w:val="00842C55"/>
    <w:rsid w:val="008432DC"/>
    <w:rsid w:val="00845549"/>
    <w:rsid w:val="0084667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77125"/>
    <w:rsid w:val="009860C8"/>
    <w:rsid w:val="009E4C3C"/>
    <w:rsid w:val="009F614C"/>
    <w:rsid w:val="00A05F15"/>
    <w:rsid w:val="00A11E83"/>
    <w:rsid w:val="00A426AB"/>
    <w:rsid w:val="00A4421F"/>
    <w:rsid w:val="00A53CB7"/>
    <w:rsid w:val="00A77B5D"/>
    <w:rsid w:val="00AB7196"/>
    <w:rsid w:val="00AC3FA8"/>
    <w:rsid w:val="00AF4B48"/>
    <w:rsid w:val="00B17002"/>
    <w:rsid w:val="00B34E13"/>
    <w:rsid w:val="00B90A94"/>
    <w:rsid w:val="00BA4C09"/>
    <w:rsid w:val="00BC1731"/>
    <w:rsid w:val="00BC65F4"/>
    <w:rsid w:val="00BD4C9C"/>
    <w:rsid w:val="00BF2C5B"/>
    <w:rsid w:val="00C02700"/>
    <w:rsid w:val="00C555BB"/>
    <w:rsid w:val="00C81AA9"/>
    <w:rsid w:val="00C975C7"/>
    <w:rsid w:val="00D10CD6"/>
    <w:rsid w:val="00D179C7"/>
    <w:rsid w:val="00D20320"/>
    <w:rsid w:val="00D72A84"/>
    <w:rsid w:val="00D81986"/>
    <w:rsid w:val="00D9375C"/>
    <w:rsid w:val="00DA4F5A"/>
    <w:rsid w:val="00E065EB"/>
    <w:rsid w:val="00E1107C"/>
    <w:rsid w:val="00E22183"/>
    <w:rsid w:val="00E708EE"/>
    <w:rsid w:val="00EA4304"/>
    <w:rsid w:val="00EC50B3"/>
    <w:rsid w:val="00EF35FC"/>
    <w:rsid w:val="00F056C3"/>
    <w:rsid w:val="00F345EF"/>
    <w:rsid w:val="00F373F9"/>
    <w:rsid w:val="00F42AD8"/>
    <w:rsid w:val="00F839E3"/>
    <w:rsid w:val="00F86387"/>
    <w:rsid w:val="00F90EDF"/>
    <w:rsid w:val="00F9136B"/>
    <w:rsid w:val="00F914B1"/>
    <w:rsid w:val="00FB280C"/>
    <w:rsid w:val="00FB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docs.s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ru.wikipedia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rketing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4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rketing.sp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3054</Words>
  <Characters>25290</Characters>
  <Application>Microsoft Office Word</Application>
  <DocSecurity>0</DocSecurity>
  <Lines>210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28288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Admin</cp:lastModifiedBy>
  <cp:revision>3</cp:revision>
  <cp:lastPrinted>2002-01-01T01:25:00Z</cp:lastPrinted>
  <dcterms:created xsi:type="dcterms:W3CDTF">2017-08-03T14:15:00Z</dcterms:created>
  <dcterms:modified xsi:type="dcterms:W3CDTF">2002-01-01T01:25:00Z</dcterms:modified>
</cp:coreProperties>
</file>